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9473F" w14:textId="55F9DD73" w:rsidR="001C4905" w:rsidRPr="00896FFE" w:rsidRDefault="005857AA" w:rsidP="005778F7">
      <w:pPr>
        <w:pStyle w:val="TitelBetreff11pt"/>
        <w:rPr>
          <w:lang w:val="fr-CH"/>
        </w:rPr>
      </w:pPr>
      <w:bookmarkStart w:id="0" w:name="Betreff"/>
      <w:r w:rsidRPr="00896FFE">
        <w:rPr>
          <w:lang w:val="fr-CH"/>
        </w:rPr>
        <w:t>Évaluation d</w:t>
      </w:r>
      <w:r w:rsidR="00970161" w:rsidRPr="00896FFE">
        <w:rPr>
          <w:lang w:val="fr-CH"/>
        </w:rPr>
        <w:t>e la</w:t>
      </w:r>
      <w:r w:rsidRPr="00896FFE">
        <w:rPr>
          <w:lang w:val="fr-CH"/>
        </w:rPr>
        <w:t xml:space="preserve"> collaboratrice</w:t>
      </w:r>
      <w:r w:rsidR="00970161" w:rsidRPr="00896FFE">
        <w:rPr>
          <w:lang w:val="fr-CH"/>
        </w:rPr>
        <w:t>/du</w:t>
      </w:r>
      <w:r w:rsidRPr="00896FFE">
        <w:rPr>
          <w:lang w:val="fr-CH"/>
        </w:rPr>
        <w:t xml:space="preserve"> collaborateur</w:t>
      </w:r>
      <w:r w:rsidR="00E22F93">
        <w:rPr>
          <w:lang w:val="fr-CH"/>
        </w:rPr>
        <w:t xml:space="preserve"> : </w:t>
      </w:r>
      <w:r w:rsidRPr="00896FFE">
        <w:rPr>
          <w:lang w:val="fr-CH"/>
        </w:rPr>
        <w:t xml:space="preserve">réalisation des objectifs </w:t>
      </w:r>
      <w:r w:rsidR="00F06F9E" w:rsidRPr="00896FFE">
        <w:rPr>
          <w:lang w:val="fr-CH"/>
        </w:rPr>
        <w:t>[</w:t>
      </w:r>
      <w:r w:rsidR="00970161" w:rsidRPr="00896FFE">
        <w:rPr>
          <w:lang w:val="fr-CH"/>
        </w:rPr>
        <w:t>année</w:t>
      </w:r>
      <w:r w:rsidR="00F06F9E" w:rsidRPr="00896FFE">
        <w:rPr>
          <w:lang w:val="fr-CH"/>
        </w:rPr>
        <w:t>]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1560"/>
        <w:gridCol w:w="3756"/>
        <w:gridCol w:w="1635"/>
        <w:gridCol w:w="2972"/>
      </w:tblGrid>
      <w:tr w:rsidR="001C4905" w:rsidRPr="00896FFE" w14:paraId="0EBC93D8" w14:textId="77777777" w:rsidTr="004C0C9F">
        <w:trPr>
          <w:trHeight w:val="90"/>
        </w:trPr>
        <w:tc>
          <w:tcPr>
            <w:tcW w:w="1560" w:type="dxa"/>
            <w:tcBorders>
              <w:top w:val="nil"/>
              <w:left w:val="nil"/>
              <w:right w:val="nil"/>
            </w:tcBorders>
          </w:tcPr>
          <w:bookmarkEnd w:id="0"/>
          <w:p w14:paraId="7F3F3052" w14:textId="63744584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N</w:t>
            </w:r>
            <w:r w:rsidR="00970161" w:rsidRPr="00896FFE">
              <w:rPr>
                <w:rFonts w:cstheme="minorHAnsi"/>
                <w:lang w:val="fr-CH"/>
              </w:rPr>
              <w:t>om</w:t>
            </w:r>
          </w:p>
        </w:tc>
        <w:tc>
          <w:tcPr>
            <w:tcW w:w="3756" w:type="dxa"/>
            <w:tcBorders>
              <w:top w:val="nil"/>
              <w:left w:val="nil"/>
              <w:right w:val="nil"/>
            </w:tcBorders>
          </w:tcPr>
          <w:p w14:paraId="362DC47B" w14:textId="1067ED48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</w:tcPr>
          <w:p w14:paraId="14D784EB" w14:textId="5D0F0CF0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F</w:t>
            </w:r>
            <w:r w:rsidR="00970161" w:rsidRPr="00896FFE">
              <w:rPr>
                <w:rFonts w:cstheme="minorHAnsi"/>
                <w:lang w:val="fr-CH"/>
              </w:rPr>
              <w:t>onction</w:t>
            </w:r>
            <w:r w:rsidRPr="00896FFE">
              <w:rPr>
                <w:rFonts w:cstheme="minorHAnsi"/>
                <w:lang w:val="fr-CH"/>
              </w:rPr>
              <w:t xml:space="preserve"> 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2B12E3DE" w14:textId="72148601" w:rsidR="001C4905" w:rsidRPr="00896FFE" w:rsidRDefault="001C4905" w:rsidP="00647C6B">
            <w:pPr>
              <w:rPr>
                <w:rFonts w:cstheme="minorHAnsi"/>
                <w:b/>
                <w:bCs/>
                <w:lang w:val="fr-CH"/>
              </w:rPr>
            </w:pPr>
          </w:p>
        </w:tc>
      </w:tr>
      <w:tr w:rsidR="001C4905" w:rsidRPr="00896FFE" w14:paraId="0D2CCFAE" w14:textId="77777777" w:rsidTr="004C0C9F">
        <w:trPr>
          <w:trHeight w:val="90"/>
        </w:trPr>
        <w:tc>
          <w:tcPr>
            <w:tcW w:w="1560" w:type="dxa"/>
            <w:tcBorders>
              <w:left w:val="nil"/>
              <w:right w:val="nil"/>
            </w:tcBorders>
          </w:tcPr>
          <w:p w14:paraId="738070ED" w14:textId="2ECFEBED" w:rsidR="001C4905" w:rsidRPr="00896FFE" w:rsidRDefault="00B90920" w:rsidP="00647C6B">
            <w:pPr>
              <w:rPr>
                <w:rFonts w:cstheme="minorHAnsi"/>
                <w:lang w:val="fr-CH"/>
              </w:rPr>
            </w:pPr>
            <w:r w:rsidRPr="00B90920">
              <w:rPr>
                <w:rFonts w:cstheme="minorHAnsi"/>
                <w:lang w:val="fr-CH"/>
              </w:rPr>
              <w:t>Prénom</w:t>
            </w:r>
          </w:p>
        </w:tc>
        <w:tc>
          <w:tcPr>
            <w:tcW w:w="3756" w:type="dxa"/>
            <w:tcBorders>
              <w:left w:val="nil"/>
              <w:right w:val="nil"/>
            </w:tcBorders>
          </w:tcPr>
          <w:p w14:paraId="21791B6D" w14:textId="7E06A6AA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</w:tcPr>
          <w:p w14:paraId="3E1DEAA8" w14:textId="4E8E66BB" w:rsidR="001C4905" w:rsidRPr="00896FFE" w:rsidRDefault="00970161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Supérieur-e</w:t>
            </w:r>
          </w:p>
        </w:tc>
        <w:tc>
          <w:tcPr>
            <w:tcW w:w="2972" w:type="dxa"/>
            <w:tcBorders>
              <w:left w:val="nil"/>
              <w:right w:val="nil"/>
            </w:tcBorders>
          </w:tcPr>
          <w:p w14:paraId="1CC00281" w14:textId="7210BD2E" w:rsidR="001C4905" w:rsidRPr="00896FFE" w:rsidRDefault="001C4905" w:rsidP="00647C6B">
            <w:pPr>
              <w:rPr>
                <w:rFonts w:cstheme="minorHAnsi"/>
                <w:b/>
                <w:bCs/>
                <w:lang w:val="fr-CH"/>
              </w:rPr>
            </w:pPr>
          </w:p>
        </w:tc>
      </w:tr>
      <w:tr w:rsidR="001C4905" w:rsidRPr="00896FFE" w14:paraId="73C048E4" w14:textId="77777777" w:rsidTr="004C0C9F">
        <w:trPr>
          <w:trHeight w:val="90"/>
        </w:trPr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B27FE43" w14:textId="2CF68037" w:rsidR="001C4905" w:rsidRPr="00896FFE" w:rsidRDefault="00970161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Date d</w:t>
            </w:r>
            <w:r w:rsidR="00F66610">
              <w:rPr>
                <w:rFonts w:cstheme="minorHAnsi"/>
                <w:lang w:val="fr-CH"/>
              </w:rPr>
              <w:t>’</w:t>
            </w:r>
            <w:r w:rsidRPr="00896FFE">
              <w:rPr>
                <w:rFonts w:cstheme="minorHAnsi"/>
                <w:lang w:val="fr-CH"/>
              </w:rPr>
              <w:t>entrée</w:t>
            </w:r>
          </w:p>
        </w:tc>
        <w:tc>
          <w:tcPr>
            <w:tcW w:w="3756" w:type="dxa"/>
            <w:tcBorders>
              <w:top w:val="nil"/>
              <w:left w:val="nil"/>
              <w:right w:val="nil"/>
            </w:tcBorders>
          </w:tcPr>
          <w:p w14:paraId="1851FEB9" w14:textId="0736745E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</w:tcPr>
          <w:p w14:paraId="1CA5C365" w14:textId="39ABAF4A" w:rsidR="001C4905" w:rsidRPr="00896FFE" w:rsidRDefault="00970161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T</w:t>
            </w:r>
            <w:r w:rsidR="003E7B48">
              <w:rPr>
                <w:rFonts w:cstheme="minorHAnsi"/>
                <w:lang w:val="fr-CH"/>
              </w:rPr>
              <w:t>aux d’occupation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1E45B869" w14:textId="4B911051" w:rsidR="001C4905" w:rsidRPr="00896FFE" w:rsidRDefault="001C4905" w:rsidP="00647C6B">
            <w:pPr>
              <w:rPr>
                <w:rFonts w:cstheme="minorHAnsi"/>
                <w:b/>
                <w:bCs/>
                <w:lang w:val="fr-CH"/>
              </w:rPr>
            </w:pPr>
          </w:p>
        </w:tc>
      </w:tr>
    </w:tbl>
    <w:p w14:paraId="32B94E3C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896FFE" w14:paraId="05040D07" w14:textId="77777777" w:rsidTr="00647C6B">
        <w:trPr>
          <w:cantSplit/>
        </w:trPr>
        <w:tc>
          <w:tcPr>
            <w:tcW w:w="9464" w:type="dxa"/>
          </w:tcPr>
          <w:p w14:paraId="09FB33EF" w14:textId="5B3C1CA0" w:rsidR="001C4905" w:rsidRPr="00896FFE" w:rsidRDefault="00970161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Date de l</w:t>
            </w:r>
            <w:r w:rsidR="00F66610">
              <w:rPr>
                <w:rFonts w:cstheme="minorHAnsi"/>
                <w:lang w:val="fr-CH"/>
              </w:rPr>
              <w:t>’</w:t>
            </w:r>
            <w:r w:rsidRPr="00896FFE">
              <w:rPr>
                <w:rFonts w:cstheme="minorHAnsi"/>
                <w:lang w:val="fr-CH"/>
              </w:rPr>
              <w:t xml:space="preserve">entretien </w:t>
            </w:r>
            <w:r w:rsidR="001C4905" w:rsidRPr="00896FFE">
              <w:rPr>
                <w:rFonts w:cstheme="minorHAnsi"/>
                <w:lang w:val="fr-CH"/>
              </w:rPr>
              <w:t>:</w:t>
            </w:r>
          </w:p>
        </w:tc>
      </w:tr>
      <w:tr w:rsidR="001C4905" w:rsidRPr="00B90920" w14:paraId="1A1FC8D2" w14:textId="77777777" w:rsidTr="00647C6B">
        <w:trPr>
          <w:cantSplit/>
        </w:trPr>
        <w:tc>
          <w:tcPr>
            <w:tcW w:w="9464" w:type="dxa"/>
          </w:tcPr>
          <w:p w14:paraId="077477AC" w14:textId="5979ED98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Dat</w:t>
            </w:r>
            <w:r w:rsidR="00896FFE" w:rsidRPr="00896FFE">
              <w:rPr>
                <w:rFonts w:cstheme="minorHAnsi"/>
                <w:lang w:val="fr-CH"/>
              </w:rPr>
              <w:t>e de l</w:t>
            </w:r>
            <w:r w:rsidR="00F66610">
              <w:rPr>
                <w:rFonts w:cstheme="minorHAnsi"/>
                <w:lang w:val="fr-CH"/>
              </w:rPr>
              <w:t>’</w:t>
            </w:r>
            <w:r w:rsidR="00896FFE" w:rsidRPr="00896FFE">
              <w:rPr>
                <w:rFonts w:cstheme="minorHAnsi"/>
                <w:lang w:val="fr-CH"/>
              </w:rPr>
              <w:t>entretien de définition des objectifs</w:t>
            </w:r>
            <w:r w:rsidR="00E4763D">
              <w:rPr>
                <w:rFonts w:cstheme="minorHAnsi"/>
                <w:lang w:val="fr-CH"/>
              </w:rPr>
              <w:t> </w:t>
            </w:r>
            <w:r w:rsidRPr="00896FFE">
              <w:rPr>
                <w:rFonts w:cstheme="minorHAnsi"/>
                <w:lang w:val="fr-CH"/>
              </w:rPr>
              <w:t>:</w:t>
            </w:r>
          </w:p>
        </w:tc>
      </w:tr>
      <w:tr w:rsidR="001C4905" w:rsidRPr="00896FFE" w14:paraId="39C0DD0C" w14:textId="77777777" w:rsidTr="00647C6B">
        <w:trPr>
          <w:cantSplit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D0C4" w14:textId="5B15E68A" w:rsidR="001C4905" w:rsidRPr="00896FFE" w:rsidRDefault="00896FFE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 xml:space="preserve">Période </w:t>
            </w:r>
            <w:proofErr w:type="gramStart"/>
            <w:r w:rsidRPr="00896FFE">
              <w:rPr>
                <w:rFonts w:cstheme="minorHAnsi"/>
                <w:lang w:val="fr-CH"/>
              </w:rPr>
              <w:t>d</w:t>
            </w:r>
            <w:r w:rsidR="00F66610">
              <w:rPr>
                <w:rFonts w:cstheme="minorHAnsi"/>
                <w:lang w:val="fr-CH"/>
              </w:rPr>
              <w:t>’</w:t>
            </w:r>
            <w:r w:rsidRPr="00896FFE">
              <w:rPr>
                <w:rFonts w:cstheme="minorHAnsi"/>
                <w:lang w:val="fr-CH"/>
              </w:rPr>
              <w:t>évaluation</w:t>
            </w:r>
            <w:r w:rsidR="001C4905" w:rsidRPr="00896FFE">
              <w:rPr>
                <w:rFonts w:cstheme="minorHAnsi"/>
                <w:lang w:val="fr-CH"/>
              </w:rPr>
              <w:t>:</w:t>
            </w:r>
            <w:proofErr w:type="gramEnd"/>
            <w:r w:rsidR="00F06F9E" w:rsidRPr="00896FFE">
              <w:rPr>
                <w:rFonts w:cstheme="minorHAnsi"/>
                <w:lang w:val="fr-CH"/>
              </w:rPr>
              <w:t xml:space="preserve"> </w:t>
            </w:r>
          </w:p>
        </w:tc>
      </w:tr>
    </w:tbl>
    <w:p w14:paraId="36ECFA24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338"/>
        <w:gridCol w:w="1486"/>
        <w:gridCol w:w="1487"/>
      </w:tblGrid>
      <w:tr w:rsidR="001C4905" w:rsidRPr="00B90920" w14:paraId="703C7D33" w14:textId="77777777" w:rsidTr="00647C6B">
        <w:trPr>
          <w:cantSplit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44F651" w14:textId="5BB8271E" w:rsidR="001C4905" w:rsidRPr="00896FFE" w:rsidRDefault="000963C4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Satisfaction de</w:t>
            </w:r>
            <w:r w:rsidR="001C6D2A">
              <w:rPr>
                <w:rFonts w:cstheme="minorHAnsi"/>
                <w:b/>
                <w:lang w:val="fr-CH"/>
              </w:rPr>
              <w:t xml:space="preserve"> la</w:t>
            </w:r>
            <w:r>
              <w:rPr>
                <w:rFonts w:cstheme="minorHAnsi"/>
                <w:b/>
                <w:lang w:val="fr-CH"/>
              </w:rPr>
              <w:t xml:space="preserve"> collaboratrice/</w:t>
            </w:r>
            <w:r w:rsidR="001C6D2A">
              <w:rPr>
                <w:rFonts w:cstheme="minorHAnsi"/>
                <w:b/>
                <w:lang w:val="fr-CH"/>
              </w:rPr>
              <w:t xml:space="preserve">du </w:t>
            </w:r>
            <w:r>
              <w:rPr>
                <w:rFonts w:cstheme="minorHAnsi"/>
                <w:b/>
                <w:lang w:val="fr-CH"/>
              </w:rPr>
              <w:t xml:space="preserve">collaborateur avec critères au choix 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B733D" w14:textId="731A0A8F" w:rsidR="001C4905" w:rsidRPr="00896FFE" w:rsidRDefault="00896FFE" w:rsidP="00647C6B">
            <w:pPr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 xml:space="preserve">Évaluation du point de vue </w:t>
            </w:r>
            <w:r>
              <w:rPr>
                <w:rFonts w:cstheme="minorHAnsi"/>
                <w:b/>
                <w:lang w:val="fr-CH"/>
              </w:rPr>
              <w:t>de la collaboratrice/du collaborateur</w:t>
            </w:r>
          </w:p>
          <w:p w14:paraId="3CAA66F4" w14:textId="7FB5F52C" w:rsidR="00FD4F68" w:rsidRPr="00896FFE" w:rsidRDefault="00FD4F68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(</w:t>
            </w:r>
            <w:r w:rsidR="00536377">
              <w:rPr>
                <w:rFonts w:cstheme="minorHAnsi"/>
                <w:lang w:val="fr-CH"/>
              </w:rPr>
              <w:t>niveau</w:t>
            </w:r>
            <w:r w:rsidR="001C6D2A">
              <w:rPr>
                <w:rFonts w:cstheme="minorHAnsi"/>
                <w:lang w:val="fr-CH"/>
              </w:rPr>
              <w:t xml:space="preserve"> d</w:t>
            </w:r>
            <w:r w:rsidR="00A72A1B">
              <w:rPr>
                <w:rFonts w:cstheme="minorHAnsi"/>
                <w:lang w:val="fr-CH"/>
              </w:rPr>
              <w:t>’appréciation</w:t>
            </w:r>
            <w:r w:rsidRPr="00896FFE">
              <w:rPr>
                <w:rFonts w:cstheme="minorHAnsi"/>
                <w:lang w:val="fr-CH"/>
              </w:rPr>
              <w:t xml:space="preserve"> </w:t>
            </w:r>
            <w:r w:rsidR="001C6D2A">
              <w:rPr>
                <w:rFonts w:cstheme="minorHAnsi"/>
                <w:lang w:val="fr-CH"/>
              </w:rPr>
              <w:t>selon le tableau en dernière page</w:t>
            </w:r>
            <w:r w:rsidRPr="00896FFE">
              <w:rPr>
                <w:rFonts w:cstheme="minorHAnsi"/>
                <w:lang w:val="fr-CH"/>
              </w:rPr>
              <w:t>)</w:t>
            </w:r>
          </w:p>
        </w:tc>
      </w:tr>
      <w:tr w:rsidR="001C4905" w:rsidRPr="00896FFE" w14:paraId="3041DD82" w14:textId="77777777" w:rsidTr="00647C6B">
        <w:trPr>
          <w:cantSplit/>
        </w:trPr>
        <w:tc>
          <w:tcPr>
            <w:tcW w:w="41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9BF035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nil"/>
            </w:tcBorders>
            <w:shd w:val="clear" w:color="auto" w:fill="auto"/>
          </w:tcPr>
          <w:p w14:paraId="085B03A3" w14:textId="028B94D8" w:rsidR="001C4905" w:rsidRPr="00896FFE" w:rsidRDefault="001C4905" w:rsidP="00647C6B">
            <w:pPr>
              <w:jc w:val="center"/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  <w:r w:rsidR="00647C6B" w:rsidRPr="00896FFE">
              <w:rPr>
                <w:rFonts w:cstheme="minorHAnsi"/>
                <w:b/>
                <w:lang w:val="fr-CH"/>
              </w:rPr>
              <w:br/>
            </w:r>
            <w:r w:rsidR="00A72A1B">
              <w:rPr>
                <w:rFonts w:cstheme="minorHAnsi"/>
                <w:lang w:val="fr-CH"/>
              </w:rPr>
              <w:t>très</w:t>
            </w:r>
            <w:r w:rsidR="001C6D2A">
              <w:rPr>
                <w:rFonts w:cstheme="minorHAnsi"/>
                <w:lang w:val="fr-CH"/>
              </w:rPr>
              <w:t xml:space="preserve"> satisfait</w:t>
            </w:r>
          </w:p>
        </w:tc>
        <w:tc>
          <w:tcPr>
            <w:tcW w:w="1338" w:type="dxa"/>
            <w:tcBorders>
              <w:top w:val="nil"/>
            </w:tcBorders>
            <w:shd w:val="clear" w:color="auto" w:fill="auto"/>
          </w:tcPr>
          <w:p w14:paraId="26A74AA6" w14:textId="3EE9CB89" w:rsidR="001C4905" w:rsidRPr="00896FFE" w:rsidRDefault="001C4905" w:rsidP="00647C6B">
            <w:pPr>
              <w:jc w:val="center"/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  <w:r w:rsidR="00647C6B" w:rsidRPr="00896FFE">
              <w:rPr>
                <w:rFonts w:cstheme="minorHAnsi"/>
                <w:b/>
                <w:lang w:val="fr-CH"/>
              </w:rPr>
              <w:br/>
            </w:r>
            <w:r w:rsidR="000D3FFF">
              <w:rPr>
                <w:rFonts w:cstheme="minorHAnsi"/>
                <w:lang w:val="fr-CH"/>
              </w:rPr>
              <w:t>satisfait</w:t>
            </w:r>
          </w:p>
        </w:tc>
        <w:tc>
          <w:tcPr>
            <w:tcW w:w="1486" w:type="dxa"/>
            <w:tcBorders>
              <w:top w:val="nil"/>
            </w:tcBorders>
            <w:shd w:val="clear" w:color="auto" w:fill="auto"/>
          </w:tcPr>
          <w:p w14:paraId="7AE79240" w14:textId="270A8AA7" w:rsidR="001C4905" w:rsidRPr="00896FFE" w:rsidRDefault="001C4905" w:rsidP="00647C6B">
            <w:pPr>
              <w:jc w:val="center"/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  <w:r w:rsidR="00647C6B" w:rsidRPr="00896FFE">
              <w:rPr>
                <w:rFonts w:cstheme="minorHAnsi"/>
                <w:b/>
                <w:lang w:val="fr-CH"/>
              </w:rPr>
              <w:br/>
            </w:r>
            <w:r w:rsidR="00F77235">
              <w:rPr>
                <w:rFonts w:cstheme="minorHAnsi"/>
                <w:lang w:val="fr-CH"/>
              </w:rPr>
              <w:t>en partie satisfait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20E29A30" w14:textId="1634E25E" w:rsidR="001C4905" w:rsidRPr="00896FFE" w:rsidRDefault="001C4905" w:rsidP="00647C6B">
            <w:pPr>
              <w:jc w:val="center"/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  <w:r w:rsidR="00647C6B" w:rsidRPr="00896FFE">
              <w:rPr>
                <w:rFonts w:cstheme="minorHAnsi"/>
                <w:b/>
                <w:lang w:val="fr-CH"/>
              </w:rPr>
              <w:br/>
            </w:r>
            <w:r w:rsidR="00F77235">
              <w:rPr>
                <w:rFonts w:cstheme="minorHAnsi"/>
                <w:lang w:val="fr-CH"/>
              </w:rPr>
              <w:t>insatisfait</w:t>
            </w:r>
          </w:p>
        </w:tc>
      </w:tr>
      <w:tr w:rsidR="001C4905" w:rsidRPr="00896FFE" w14:paraId="4F96128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DB954C" w14:textId="5BBF2BFF" w:rsidR="001C4905" w:rsidRPr="00896FFE" w:rsidRDefault="00F77235" w:rsidP="00647C6B">
            <w:pPr>
              <w:rPr>
                <w:rFonts w:cstheme="minorHAnsi"/>
                <w:lang w:val="fr-CH"/>
              </w:rPr>
            </w:pPr>
            <w:r w:rsidRPr="00F77235">
              <w:rPr>
                <w:rFonts w:cstheme="minorHAnsi"/>
                <w:lang w:val="fr-CH"/>
              </w:rPr>
              <w:t>Clarté et intelligibilité des responsabilités confiées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FB72F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111633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76D00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292174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16F23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98518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56C37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947349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66B1219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52DFB9" w14:textId="27B29C49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Qualit</w:t>
            </w:r>
            <w:r w:rsidR="00F77235">
              <w:rPr>
                <w:rFonts w:cstheme="minorHAnsi"/>
                <w:lang w:val="fr-CH"/>
              </w:rPr>
              <w:t>é des outils de travail mis à disposition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5DAC0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757020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9C562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553692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A16A4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948464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76553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382681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E58188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6341B4" w14:textId="2B9F7BA3" w:rsidR="001C4905" w:rsidRPr="00896FFE" w:rsidRDefault="00F77235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Organisation du travail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DC5CA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39086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DC1AD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798632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FF44BD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61751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FCBFD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30532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5C43956E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B2F90C" w14:textId="19814908" w:rsidR="001C4905" w:rsidRPr="00896FFE" w:rsidRDefault="00647C6B" w:rsidP="00647C6B">
            <w:pPr>
              <w:rPr>
                <w:rFonts w:cstheme="minorHAnsi"/>
                <w:lang w:val="fr-CH"/>
              </w:rPr>
            </w:pPr>
            <w:r w:rsidRPr="00896FFE">
              <w:rPr>
                <w:lang w:val="fr-CH"/>
              </w:rPr>
              <w:br w:type="page"/>
            </w:r>
            <w:r w:rsidR="00F77235">
              <w:rPr>
                <w:rFonts w:cstheme="minorHAnsi"/>
                <w:lang w:val="fr-CH"/>
              </w:rPr>
              <w:t>Charge de travail</w:t>
            </w:r>
            <w:r w:rsidRPr="00896FFE">
              <w:rPr>
                <w:rFonts w:cstheme="minorHAnsi"/>
                <w:lang w:val="fr-CH"/>
              </w:rPr>
              <w:br/>
            </w:r>
            <w:r w:rsidR="001C4905" w:rsidRPr="00896FFE">
              <w:rPr>
                <w:rFonts w:cstheme="minorHAnsi"/>
                <w:lang w:val="fr-CH"/>
              </w:rPr>
              <w:t>(</w:t>
            </w:r>
            <w:r w:rsidR="00F77235">
              <w:rPr>
                <w:rFonts w:cstheme="minorHAnsi"/>
                <w:lang w:val="fr-CH"/>
              </w:rPr>
              <w:t>sous-charge ou surcharge</w:t>
            </w:r>
            <w:r w:rsidR="001C4905" w:rsidRPr="00896FFE">
              <w:rPr>
                <w:rFonts w:cstheme="minorHAnsi"/>
                <w:lang w:val="fr-CH"/>
              </w:rPr>
              <w:t>)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0905B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42737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2C4A5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524163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7C6B" w:rsidRPr="00896FFE">
                  <w:rPr>
                    <w:rFonts w:ascii="MS Gothic" w:eastAsia="MS Gothic" w:hAnsi="MS Gothic" w:cstheme="minorHAnsi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2BD84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725904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15B16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78724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76E8131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C89513" w14:textId="65CB2EC3" w:rsidR="001C4905" w:rsidRPr="00896FFE" w:rsidRDefault="006853F0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Climat de travail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0BB3E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15714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0148A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61817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4D478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77098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BDA82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174791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7762290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305089" w14:textId="6F16B467" w:rsidR="001C4905" w:rsidRPr="00896FFE" w:rsidRDefault="006853F0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Collaboration avec la/le supérieur-e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8E7E3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457409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8C299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90182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2569FD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047035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5FF5B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411116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647B0F97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CD9AB6" w14:textId="3AD6D2B5" w:rsidR="001C4905" w:rsidRPr="00896FFE" w:rsidRDefault="006853F0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Collaboration au sein de l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>équipe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B4FA9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590277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FDDE0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79574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3B795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79868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AB3E2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66087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1DD6BD69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11F603" w14:textId="05DDF0D3" w:rsidR="001C4905" w:rsidRPr="00896FFE" w:rsidRDefault="006853F0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Possibilité de formation initiale et continue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17A8F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375040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BA817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33652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06B69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597941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975CF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55222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0DB1464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2D2FC6" w14:textId="703E0208" w:rsidR="001C4905" w:rsidRPr="00896FFE" w:rsidRDefault="006853F0" w:rsidP="00647C6B">
            <w:pPr>
              <w:rPr>
                <w:rFonts w:cstheme="minorHAnsi"/>
                <w:lang w:val="fr-CH"/>
              </w:rPr>
            </w:pPr>
            <w:r w:rsidRPr="006853F0">
              <w:rPr>
                <w:rFonts w:cstheme="minorHAnsi"/>
                <w:lang w:val="fr-CH"/>
              </w:rPr>
              <w:t>Equilibre vie professionnelle - vie privée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8E957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8447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0914E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76812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74BD5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69911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91568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096590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7747A65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28F80" w14:textId="04D8AA8C" w:rsidR="001C4905" w:rsidRPr="00896FFE" w:rsidRDefault="006853F0" w:rsidP="00647C6B">
            <w:pPr>
              <w:rPr>
                <w:rFonts w:cstheme="minorHAnsi"/>
                <w:lang w:val="fr-CH"/>
              </w:rPr>
            </w:pPr>
            <w:r w:rsidRPr="006853F0">
              <w:rPr>
                <w:rFonts w:cstheme="minorHAnsi"/>
                <w:lang w:val="fr-CH"/>
              </w:rPr>
              <w:t>Flux d</w:t>
            </w:r>
            <w:r w:rsidR="00F66610">
              <w:rPr>
                <w:rFonts w:cstheme="minorHAnsi"/>
                <w:lang w:val="fr-CH"/>
              </w:rPr>
              <w:t>’</w:t>
            </w:r>
            <w:r w:rsidRPr="006853F0">
              <w:rPr>
                <w:rFonts w:cstheme="minorHAnsi"/>
                <w:lang w:val="fr-CH"/>
              </w:rPr>
              <w:t>informations au sein du département/service/</w:t>
            </w:r>
            <w:r>
              <w:rPr>
                <w:rFonts w:cstheme="minorHAnsi"/>
                <w:lang w:val="fr-CH"/>
              </w:rPr>
              <w:t>de l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>entreprise</w:t>
            </w:r>
          </w:p>
        </w:tc>
        <w:tc>
          <w:tcPr>
            <w:tcW w:w="14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7FCB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74617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5C7F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9708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4913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39524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7E3BFF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61627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</w:tbl>
    <w:p w14:paraId="12C63CF1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5A1CA677" w14:textId="71D2E01C" w:rsidR="001C4905" w:rsidRPr="00896FFE" w:rsidRDefault="006853F0" w:rsidP="00647C6B">
      <w:pPr>
        <w:rPr>
          <w:rFonts w:cstheme="minorHAnsi"/>
          <w:b/>
          <w:i/>
          <w:lang w:val="fr-CH"/>
        </w:rPr>
      </w:pPr>
      <w:r>
        <w:rPr>
          <w:rFonts w:cstheme="minorHAnsi"/>
          <w:b/>
          <w:i/>
          <w:lang w:val="fr-CH"/>
        </w:rPr>
        <w:t>L</w:t>
      </w:r>
      <w:r w:rsidR="00F66610">
        <w:rPr>
          <w:rFonts w:cstheme="minorHAnsi"/>
          <w:b/>
          <w:i/>
          <w:lang w:val="fr-CH"/>
        </w:rPr>
        <w:t>’</w:t>
      </w:r>
      <w:r>
        <w:rPr>
          <w:rFonts w:cstheme="minorHAnsi"/>
          <w:b/>
          <w:i/>
          <w:lang w:val="fr-CH"/>
        </w:rPr>
        <w:t xml:space="preserve">évaluation peut également </w:t>
      </w:r>
      <w:r w:rsidR="00493398">
        <w:rPr>
          <w:rFonts w:cstheme="minorHAnsi"/>
          <w:b/>
          <w:i/>
          <w:lang w:val="fr-CH"/>
        </w:rPr>
        <w:t>se faire par l</w:t>
      </w:r>
      <w:r w:rsidR="00F66610">
        <w:rPr>
          <w:rFonts w:cstheme="minorHAnsi"/>
          <w:b/>
          <w:i/>
          <w:lang w:val="fr-CH"/>
        </w:rPr>
        <w:t>’</w:t>
      </w:r>
      <w:r w:rsidR="00493398">
        <w:rPr>
          <w:rFonts w:cstheme="minorHAnsi"/>
          <w:b/>
          <w:i/>
          <w:lang w:val="fr-CH"/>
        </w:rPr>
        <w:t>ajout d</w:t>
      </w:r>
      <w:r w:rsidR="00F66610">
        <w:rPr>
          <w:rFonts w:cstheme="minorHAnsi"/>
          <w:b/>
          <w:i/>
          <w:lang w:val="fr-CH"/>
        </w:rPr>
        <w:t>’</w:t>
      </w:r>
      <w:r w:rsidR="00493398">
        <w:rPr>
          <w:rFonts w:cstheme="minorHAnsi"/>
          <w:b/>
          <w:i/>
          <w:lang w:val="fr-CH"/>
        </w:rPr>
        <w:t>un commentaire de la part de la collaboratrice</w:t>
      </w:r>
      <w:r w:rsidR="00EE4BEA">
        <w:rPr>
          <w:rFonts w:cstheme="minorHAnsi"/>
          <w:b/>
          <w:i/>
          <w:lang w:val="fr-CH"/>
        </w:rPr>
        <w:t>/</w:t>
      </w:r>
      <w:r w:rsidR="00493398">
        <w:rPr>
          <w:rFonts w:cstheme="minorHAnsi"/>
          <w:b/>
          <w:i/>
          <w:lang w:val="fr-CH"/>
        </w:rPr>
        <w:t>du collaborateur.</w:t>
      </w:r>
    </w:p>
    <w:p w14:paraId="16DBFF91" w14:textId="77777777" w:rsidR="00C10A53" w:rsidRPr="00896FFE" w:rsidRDefault="00C10A53" w:rsidP="00647C6B">
      <w:pPr>
        <w:rPr>
          <w:rFonts w:cstheme="minorHAnsi"/>
          <w:b/>
          <w:i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4126"/>
        <w:gridCol w:w="1486"/>
        <w:gridCol w:w="1487"/>
        <w:gridCol w:w="1337"/>
        <w:gridCol w:w="1487"/>
      </w:tblGrid>
      <w:tr w:rsidR="001C4905" w:rsidRPr="00896FFE" w14:paraId="481B2098" w14:textId="77777777" w:rsidTr="00647C6B">
        <w:tc>
          <w:tcPr>
            <w:tcW w:w="9923" w:type="dxa"/>
            <w:gridSpan w:val="5"/>
            <w:shd w:val="clear" w:color="auto" w:fill="auto"/>
          </w:tcPr>
          <w:p w14:paraId="182B16EC" w14:textId="08B6559E" w:rsidR="001C4905" w:rsidRPr="00896FFE" w:rsidRDefault="005857AA" w:rsidP="00647C6B">
            <w:pPr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Commentaire</w:t>
            </w:r>
          </w:p>
        </w:tc>
      </w:tr>
      <w:tr w:rsidR="001C4905" w:rsidRPr="00896FFE" w14:paraId="446852E8" w14:textId="77777777" w:rsidTr="00647C6B">
        <w:trPr>
          <w:trHeight w:val="416"/>
        </w:trPr>
        <w:tc>
          <w:tcPr>
            <w:tcW w:w="9923" w:type="dxa"/>
            <w:gridSpan w:val="5"/>
            <w:shd w:val="clear" w:color="auto" w:fill="auto"/>
          </w:tcPr>
          <w:p w14:paraId="14BB457F" w14:textId="3CE46636" w:rsidR="00FD4F68" w:rsidRDefault="00FD4F68" w:rsidP="00647C6B">
            <w:pPr>
              <w:rPr>
                <w:rFonts w:cstheme="minorHAnsi"/>
                <w:lang w:val="fr-CH"/>
              </w:rPr>
            </w:pPr>
          </w:p>
          <w:p w14:paraId="2131EC6D" w14:textId="1347DE07" w:rsidR="004C0C9F" w:rsidRDefault="004C0C9F" w:rsidP="00647C6B">
            <w:pPr>
              <w:rPr>
                <w:rFonts w:cstheme="minorHAnsi"/>
                <w:lang w:val="fr-CH"/>
              </w:rPr>
            </w:pPr>
          </w:p>
          <w:p w14:paraId="471D7082" w14:textId="77777777" w:rsidR="004C0C9F" w:rsidRPr="00896FFE" w:rsidRDefault="004C0C9F" w:rsidP="00647C6B">
            <w:pPr>
              <w:rPr>
                <w:rFonts w:cstheme="minorHAnsi"/>
                <w:lang w:val="fr-CH"/>
              </w:rPr>
            </w:pPr>
          </w:p>
          <w:p w14:paraId="53BE3E49" w14:textId="4C131FE4" w:rsidR="00FD4F68" w:rsidRPr="00896FFE" w:rsidRDefault="00FD4F68" w:rsidP="00647C6B">
            <w:pPr>
              <w:rPr>
                <w:rFonts w:cstheme="minorHAnsi"/>
                <w:lang w:val="fr-CH"/>
              </w:rPr>
            </w:pPr>
          </w:p>
        </w:tc>
      </w:tr>
      <w:tr w:rsidR="001C4905" w:rsidRPr="00B90920" w14:paraId="756DE092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6F5545E" w14:textId="17926140" w:rsidR="001C4905" w:rsidRPr="00896FFE" w:rsidRDefault="00FE2D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lastRenderedPageBreak/>
              <w:t>Attentes avec choix de critères possibles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2684D" w14:textId="78411007" w:rsidR="001C4905" w:rsidRPr="00896FFE" w:rsidRDefault="00FE2D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Évaluation du point de vue de la supérieure / du supérieur</w:t>
            </w:r>
          </w:p>
          <w:p w14:paraId="535816C2" w14:textId="52F884D5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  <w:tr w:rsidR="001C4905" w:rsidRPr="00896FFE" w14:paraId="397C2614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134D47EA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nil"/>
            </w:tcBorders>
            <w:shd w:val="clear" w:color="auto" w:fill="auto"/>
          </w:tcPr>
          <w:p w14:paraId="16CC8DB0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</w:p>
        </w:tc>
        <w:tc>
          <w:tcPr>
            <w:tcW w:w="1487" w:type="dxa"/>
            <w:tcBorders>
              <w:top w:val="nil"/>
            </w:tcBorders>
            <w:shd w:val="clear" w:color="auto" w:fill="auto"/>
          </w:tcPr>
          <w:p w14:paraId="40645CD3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</w:tcPr>
          <w:p w14:paraId="6549D3DB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5C516427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</w:p>
        </w:tc>
      </w:tr>
      <w:tr w:rsidR="001C4905" w:rsidRPr="00896FFE" w14:paraId="7D1F3AA3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6ACD950B" w14:textId="00F02CCD" w:rsidR="001C4905" w:rsidRPr="00896FFE" w:rsidRDefault="00FE2DED" w:rsidP="00647C6B">
            <w:pPr>
              <w:numPr>
                <w:ilvl w:val="0"/>
                <w:numId w:val="34"/>
              </w:num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Qualité du travail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BDBC7A5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51612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987007F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1549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B2AF634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1928805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3A342293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51511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7D3DECE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198C3B" w14:textId="5D93DB15" w:rsidR="001C4905" w:rsidRPr="00896FFE" w:rsidRDefault="00F66610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R</w:t>
            </w:r>
            <w:r w:rsidR="007A3D6E">
              <w:rPr>
                <w:rFonts w:cstheme="minorHAnsi"/>
                <w:lang w:val="fr-CH"/>
              </w:rPr>
              <w:t>igueur</w:t>
            </w:r>
            <w:r w:rsidR="001C4905" w:rsidRPr="00896FFE">
              <w:rPr>
                <w:rFonts w:cstheme="minorHAnsi"/>
                <w:lang w:val="fr-CH"/>
              </w:rPr>
              <w:t xml:space="preserve">, </w:t>
            </w:r>
            <w:r w:rsidR="007A3D6E">
              <w:rPr>
                <w:rFonts w:cstheme="minorHAnsi"/>
                <w:lang w:val="fr-CH"/>
              </w:rPr>
              <w:t>soin</w:t>
            </w:r>
            <w:r w:rsidR="001C4905" w:rsidRPr="00896FFE">
              <w:rPr>
                <w:rFonts w:cstheme="minorHAnsi"/>
                <w:lang w:val="fr-CH"/>
              </w:rPr>
              <w:t xml:space="preserve">, </w:t>
            </w:r>
            <w:r w:rsidR="007A3D6E">
              <w:rPr>
                <w:rFonts w:cstheme="minorHAnsi"/>
                <w:lang w:val="fr-CH"/>
              </w:rPr>
              <w:t>q</w:t>
            </w:r>
            <w:r w:rsidR="001C4905" w:rsidRPr="00896FFE">
              <w:rPr>
                <w:rFonts w:cstheme="minorHAnsi"/>
                <w:lang w:val="fr-CH"/>
              </w:rPr>
              <w:t>ualit</w:t>
            </w:r>
            <w:r w:rsidR="007A3D6E">
              <w:rPr>
                <w:rFonts w:cstheme="minorHAnsi"/>
                <w:lang w:val="fr-CH"/>
              </w:rPr>
              <w:t>é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25879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38398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CF11E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6825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EFB72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3594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51DE8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35858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1A754215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1749EC" w14:textId="5B8AA9D8" w:rsidR="001C4905" w:rsidRPr="00896FFE" w:rsidRDefault="00F66610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Q</w:t>
            </w:r>
            <w:r w:rsidR="001C4905" w:rsidRPr="00896FFE">
              <w:rPr>
                <w:rFonts w:cstheme="minorHAnsi"/>
                <w:lang w:val="fr-CH"/>
              </w:rPr>
              <w:t>uantit</w:t>
            </w:r>
            <w:r w:rsidR="0054522E">
              <w:rPr>
                <w:rFonts w:cstheme="minorHAnsi"/>
                <w:lang w:val="fr-CH"/>
              </w:rPr>
              <w:t>é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7BA85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24553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607F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543018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9D74D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20578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972BB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94187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6D862C57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74EC5C" w14:textId="1567EE1B" w:rsidR="001C4905" w:rsidRPr="00896FFE" w:rsidRDefault="0054522E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Rythme de travail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9C38E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68872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3FA13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09678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19077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734546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40082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36274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723AE660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5FF3D4" w14:textId="1AE37BB5" w:rsidR="001C4905" w:rsidRPr="00896FFE" w:rsidRDefault="0054522E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Organisation du travail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19DDE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720212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6321F1" w14:textId="2BF6B151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387527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D7F">
                  <w:rPr>
                    <w:rFonts w:ascii="MS Gothic" w:eastAsia="MS Gothic" w:hAnsi="MS Gothic" w:cstheme="minorHAnsi" w:hint="eastAsia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19DC6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3967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299B6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68066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0F369803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A4E0AB" w14:textId="18E5365D" w:rsidR="001C4905" w:rsidRPr="00896FFE" w:rsidRDefault="0054522E" w:rsidP="00647C6B">
            <w:pPr>
              <w:rPr>
                <w:rFonts w:cstheme="minorHAnsi"/>
                <w:lang w:val="fr-CH"/>
              </w:rPr>
            </w:pPr>
            <w:r w:rsidRPr="0054522E">
              <w:rPr>
                <w:rFonts w:cstheme="minorHAnsi"/>
                <w:lang w:val="fr-CH"/>
              </w:rPr>
              <w:t>Orientation vers les objectifs et les processus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4BDA4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530106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01038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4726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F0F49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389459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E3EE3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37761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648196C2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27160" w14:textId="28CA0074" w:rsidR="001C4905" w:rsidRPr="00896FFE" w:rsidRDefault="0054522E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Esprit d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>innovation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7431E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078096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AAAC4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710481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9FFF5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6941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1303B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7559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72DABF2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817B2C" w14:textId="43669025" w:rsidR="001C4905" w:rsidRPr="00896FFE" w:rsidRDefault="0054522E" w:rsidP="00647C6B">
            <w:pPr>
              <w:rPr>
                <w:rFonts w:cstheme="minorHAnsi"/>
                <w:lang w:val="fr-CH"/>
              </w:rPr>
            </w:pPr>
            <w:r w:rsidRPr="0054522E">
              <w:rPr>
                <w:rFonts w:cstheme="minorHAnsi"/>
                <w:lang w:val="fr-CH"/>
              </w:rPr>
              <w:t>Disposition au changement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5F3A0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51508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40E4D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496043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9914C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46817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BFFBD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044724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31E31F5A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2A1CFC" w14:textId="4C688367" w:rsidR="001C4905" w:rsidRPr="00896FFE" w:rsidRDefault="0054522E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Utilisation des ressources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A6C09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02685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385BC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76721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255D6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54540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7CDAC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84293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F852FBA" w14:textId="77777777" w:rsidTr="00647C6B">
        <w:tblPrEx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6859A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050D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393655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A378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044408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0ED5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39579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</w:tcBorders>
            <w:vAlign w:val="center"/>
          </w:tcPr>
          <w:p w14:paraId="702DFE6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800577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</w:tbl>
    <w:p w14:paraId="2384AD8A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596FCEAB" w14:textId="42B202A9" w:rsidR="00EE4BEA" w:rsidRPr="00896FFE" w:rsidRDefault="00EE4BEA" w:rsidP="00EE4BEA">
      <w:pPr>
        <w:rPr>
          <w:rFonts w:cstheme="minorHAnsi"/>
          <w:b/>
          <w:i/>
          <w:lang w:val="fr-CH"/>
        </w:rPr>
      </w:pPr>
      <w:r>
        <w:rPr>
          <w:rFonts w:cstheme="minorHAnsi"/>
          <w:b/>
          <w:i/>
          <w:lang w:val="fr-CH"/>
        </w:rPr>
        <w:t>L</w:t>
      </w:r>
      <w:r w:rsidR="00F66610">
        <w:rPr>
          <w:rFonts w:cstheme="minorHAnsi"/>
          <w:b/>
          <w:i/>
          <w:lang w:val="fr-CH"/>
        </w:rPr>
        <w:t>’</w:t>
      </w:r>
      <w:r>
        <w:rPr>
          <w:rFonts w:cstheme="minorHAnsi"/>
          <w:b/>
          <w:i/>
          <w:lang w:val="fr-CH"/>
        </w:rPr>
        <w:t>évaluation peut également se faire par l</w:t>
      </w:r>
      <w:r w:rsidR="00F66610">
        <w:rPr>
          <w:rFonts w:cstheme="minorHAnsi"/>
          <w:b/>
          <w:i/>
          <w:lang w:val="fr-CH"/>
        </w:rPr>
        <w:t>’</w:t>
      </w:r>
      <w:r>
        <w:rPr>
          <w:rFonts w:cstheme="minorHAnsi"/>
          <w:b/>
          <w:i/>
          <w:lang w:val="fr-CH"/>
        </w:rPr>
        <w:t>ajout d</w:t>
      </w:r>
      <w:r w:rsidR="00F66610">
        <w:rPr>
          <w:rFonts w:cstheme="minorHAnsi"/>
          <w:b/>
          <w:i/>
          <w:lang w:val="fr-CH"/>
        </w:rPr>
        <w:t>’</w:t>
      </w:r>
      <w:r>
        <w:rPr>
          <w:rFonts w:cstheme="minorHAnsi"/>
          <w:b/>
          <w:i/>
          <w:lang w:val="fr-CH"/>
        </w:rPr>
        <w:t>un commentaire de la part de la supérieure/du supérieur.</w:t>
      </w:r>
    </w:p>
    <w:p w14:paraId="4F6C02D3" w14:textId="7DB543CC" w:rsidR="00FD4F68" w:rsidRPr="00896FFE" w:rsidRDefault="00FD4F68" w:rsidP="00647C6B">
      <w:pPr>
        <w:rPr>
          <w:rFonts w:cstheme="minorHAnsi"/>
          <w:b/>
          <w:i/>
          <w:lang w:val="fr-CH"/>
        </w:rPr>
      </w:pPr>
    </w:p>
    <w:p w14:paraId="2DF6DF93" w14:textId="695000EF" w:rsidR="00FD4F68" w:rsidRPr="00896FFE" w:rsidRDefault="007B5252" w:rsidP="00647C6B">
      <w:pPr>
        <w:rPr>
          <w:rFonts w:cstheme="minorHAnsi"/>
          <w:bCs/>
          <w:iCs/>
          <w:lang w:val="fr-CH"/>
        </w:rPr>
      </w:pPr>
      <w:r w:rsidRPr="007B5252">
        <w:rPr>
          <w:rFonts w:cstheme="minorHAnsi"/>
          <w:bCs/>
          <w:iCs/>
          <w:lang w:val="fr-CH"/>
        </w:rPr>
        <w:t>En cas d</w:t>
      </w:r>
      <w:r w:rsidR="00F66610">
        <w:rPr>
          <w:rFonts w:cstheme="minorHAnsi"/>
          <w:bCs/>
          <w:iCs/>
          <w:lang w:val="fr-CH"/>
        </w:rPr>
        <w:t>’</w:t>
      </w:r>
      <w:r w:rsidRPr="007B5252">
        <w:rPr>
          <w:rFonts w:cstheme="minorHAnsi"/>
          <w:bCs/>
          <w:iCs/>
          <w:lang w:val="fr-CH"/>
        </w:rPr>
        <w:t xml:space="preserve">accomplissement exceptionnel de la </w:t>
      </w:r>
      <w:r w:rsidR="00AA39A6">
        <w:rPr>
          <w:rFonts w:cstheme="minorHAnsi"/>
          <w:bCs/>
          <w:iCs/>
          <w:lang w:val="fr-CH"/>
        </w:rPr>
        <w:t>p</w:t>
      </w:r>
      <w:r w:rsidR="00CB1400">
        <w:rPr>
          <w:rFonts w:cstheme="minorHAnsi"/>
          <w:bCs/>
          <w:iCs/>
          <w:lang w:val="fr-CH"/>
        </w:rPr>
        <w:t>restation</w:t>
      </w:r>
      <w:r w:rsidRPr="007B5252">
        <w:rPr>
          <w:rFonts w:cstheme="minorHAnsi"/>
          <w:bCs/>
          <w:iCs/>
          <w:lang w:val="fr-CH"/>
        </w:rPr>
        <w:t xml:space="preserve"> (A+), l</w:t>
      </w:r>
      <w:r w:rsidR="00F50D6B">
        <w:rPr>
          <w:rFonts w:cstheme="minorHAnsi"/>
          <w:bCs/>
          <w:iCs/>
          <w:lang w:val="fr-CH"/>
        </w:rPr>
        <w:t>a supérieure ou l</w:t>
      </w:r>
      <w:r w:rsidRPr="007B5252">
        <w:rPr>
          <w:rFonts w:cstheme="minorHAnsi"/>
          <w:bCs/>
          <w:iCs/>
          <w:lang w:val="fr-CH"/>
        </w:rPr>
        <w:t>e supérieur hiérarchique doit le consigner par écrit et le justifier. Il en va de même, par analogie, pour une évaluation insuffisante (C).</w:t>
      </w:r>
    </w:p>
    <w:p w14:paraId="59E2E6C5" w14:textId="77777777" w:rsidR="00FD4F68" w:rsidRPr="00896FFE" w:rsidRDefault="00FD4F68" w:rsidP="00647C6B">
      <w:pPr>
        <w:rPr>
          <w:rFonts w:cstheme="minorHAnsi"/>
          <w:b/>
          <w:i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5F312E1C" w14:textId="77777777" w:rsidTr="00647C6B">
        <w:tc>
          <w:tcPr>
            <w:tcW w:w="9464" w:type="dxa"/>
            <w:shd w:val="clear" w:color="auto" w:fill="auto"/>
          </w:tcPr>
          <w:p w14:paraId="5A07255C" w14:textId="1EA4E90A" w:rsidR="001C4905" w:rsidRPr="00896FFE" w:rsidRDefault="00F50D6B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supérieure/du supérieur</w:t>
            </w:r>
          </w:p>
        </w:tc>
      </w:tr>
      <w:tr w:rsidR="001C4905" w:rsidRPr="00B90920" w14:paraId="5934A0C2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7CC2D364" w14:textId="6A95FCC5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53080F03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3F93E989" w14:textId="77777777" w:rsidTr="00647C6B">
        <w:tc>
          <w:tcPr>
            <w:tcW w:w="9464" w:type="dxa"/>
            <w:shd w:val="clear" w:color="auto" w:fill="auto"/>
          </w:tcPr>
          <w:p w14:paraId="7734CC70" w14:textId="378CE958" w:rsidR="001C4905" w:rsidRPr="00896FFE" w:rsidRDefault="00F50D6B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collaboratrice/du collaborateur</w:t>
            </w:r>
          </w:p>
        </w:tc>
      </w:tr>
      <w:tr w:rsidR="001C4905" w:rsidRPr="00B90920" w14:paraId="601C1CFB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2873088F" w14:textId="170EFB98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3190AA84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5BBB57A6" w14:textId="77777777" w:rsidR="00647C6B" w:rsidRPr="00896FFE" w:rsidRDefault="00647C6B">
      <w:pPr>
        <w:spacing w:after="120"/>
        <w:rPr>
          <w:rFonts w:cstheme="minorHAnsi"/>
          <w:lang w:val="fr-CH"/>
        </w:rPr>
      </w:pPr>
      <w:r w:rsidRPr="00896FFE">
        <w:rPr>
          <w:rFonts w:cstheme="minorHAnsi"/>
          <w:lang w:val="fr-CH"/>
        </w:rPr>
        <w:br w:type="page"/>
      </w:r>
    </w:p>
    <w:p w14:paraId="3D1E6EFF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B90920" w14:paraId="583BF335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394F17F" w14:textId="1253D4DA" w:rsidR="001C4905" w:rsidRPr="00896FFE" w:rsidRDefault="00DB394F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Attentes avec choix de critères possibles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0E348" w14:textId="4CACC05A" w:rsidR="001C4905" w:rsidRPr="00896FFE" w:rsidRDefault="00DB394F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Évaluation du point de vue de la supérieure / du supérieur</w:t>
            </w:r>
          </w:p>
        </w:tc>
      </w:tr>
      <w:tr w:rsidR="001C4905" w:rsidRPr="00896FFE" w14:paraId="0E114922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0EEE1EFC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nil"/>
            </w:tcBorders>
            <w:shd w:val="clear" w:color="auto" w:fill="auto"/>
            <w:vAlign w:val="center"/>
          </w:tcPr>
          <w:p w14:paraId="60275E25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</w:p>
        </w:tc>
        <w:tc>
          <w:tcPr>
            <w:tcW w:w="1487" w:type="dxa"/>
            <w:tcBorders>
              <w:top w:val="nil"/>
            </w:tcBorders>
            <w:shd w:val="clear" w:color="auto" w:fill="auto"/>
            <w:vAlign w:val="center"/>
          </w:tcPr>
          <w:p w14:paraId="61539EE9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  <w:vAlign w:val="center"/>
          </w:tcPr>
          <w:p w14:paraId="600438F1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1D096FC3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</w:p>
        </w:tc>
      </w:tr>
      <w:tr w:rsidR="001C4905" w:rsidRPr="00896FFE" w14:paraId="7BA75B63" w14:textId="77777777" w:rsidTr="00647C6B"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482F6728" w14:textId="2455C758" w:rsidR="001C4905" w:rsidRPr="00896FFE" w:rsidRDefault="00647C6B" w:rsidP="00647C6B">
            <w:pPr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 xml:space="preserve">2. </w:t>
            </w:r>
            <w:r w:rsidR="00B02D58">
              <w:rPr>
                <w:rFonts w:cstheme="minorHAnsi"/>
                <w:b/>
                <w:lang w:val="fr-CH"/>
              </w:rPr>
              <w:t>Comportement de travail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D954026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1668926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1CACABF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1338426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BD0CC2B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1468085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34354BBD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57602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837FDE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69DAFA" w14:textId="6B327283" w:rsidR="001C4905" w:rsidRPr="00896FFE" w:rsidRDefault="00B02D58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Autonomie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0285F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78893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D9D96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610395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751BC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79694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B699D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9044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DDC9993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148759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Initiative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99218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59786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A8C4E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689637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9607C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9163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B69E1D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346208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7BC8E899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FC6A7B" w14:textId="76F0F5A1" w:rsidR="001C4905" w:rsidRPr="00896FFE" w:rsidRDefault="006B6389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Volonté d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>amélioration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8DAE8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89342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6C38B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018699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C8E1F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89922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922CA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4918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0D10D997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902A2B" w14:textId="75A224BA" w:rsidR="001C4905" w:rsidRPr="00896FFE" w:rsidRDefault="006B6389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Engagement,</w:t>
            </w:r>
            <w:r w:rsidR="001C4905" w:rsidRPr="00896FFE">
              <w:rPr>
                <w:rFonts w:cstheme="minorHAnsi"/>
                <w:lang w:val="fr-CH"/>
              </w:rPr>
              <w:t xml:space="preserve"> </w:t>
            </w:r>
            <w:r>
              <w:rPr>
                <w:rFonts w:cstheme="minorHAnsi"/>
                <w:lang w:val="fr-CH"/>
              </w:rPr>
              <w:t>ponctualité</w:t>
            </w:r>
            <w:r w:rsidR="001C4905" w:rsidRPr="00896FFE">
              <w:rPr>
                <w:rFonts w:cstheme="minorHAnsi"/>
                <w:lang w:val="fr-CH"/>
              </w:rPr>
              <w:t xml:space="preserve">, </w:t>
            </w:r>
            <w:r>
              <w:rPr>
                <w:rFonts w:cstheme="minorHAnsi"/>
                <w:lang w:val="fr-CH"/>
              </w:rPr>
              <w:t>absences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AEA5B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926305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190FA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94523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79C11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7231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F1B09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6727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0608582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7840EF" w14:textId="3FD9DFAF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M</w:t>
            </w:r>
            <w:r w:rsidR="006B6389">
              <w:rPr>
                <w:rFonts w:cstheme="minorHAnsi"/>
                <w:lang w:val="fr-CH"/>
              </w:rPr>
              <w:t>éthodologie</w:t>
            </w:r>
            <w:r w:rsidRPr="00896FFE">
              <w:rPr>
                <w:rFonts w:cstheme="minorHAnsi"/>
                <w:lang w:val="fr-CH"/>
              </w:rPr>
              <w:t xml:space="preserve"> (</w:t>
            </w:r>
            <w:r w:rsidR="006B6389">
              <w:rPr>
                <w:rFonts w:cstheme="minorHAnsi"/>
                <w:lang w:val="fr-CH"/>
              </w:rPr>
              <w:t>orient</w:t>
            </w:r>
            <w:r w:rsidR="003E7B48">
              <w:rPr>
                <w:rFonts w:cstheme="minorHAnsi"/>
                <w:lang w:val="fr-CH"/>
              </w:rPr>
              <w:t>ation</w:t>
            </w:r>
            <w:r w:rsidR="006B6389">
              <w:rPr>
                <w:rFonts w:cstheme="minorHAnsi"/>
                <w:lang w:val="fr-CH"/>
              </w:rPr>
              <w:t xml:space="preserve"> solutions)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6001C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190955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32297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690457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6D3D6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429780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D87DD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738552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5B4B7FA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EEB55A" w14:textId="43FBA11E" w:rsidR="001C4905" w:rsidRPr="00896FFE" w:rsidRDefault="006B6389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Disposition au changement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B0117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96903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9ADEE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2408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66AB4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6416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C658D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43104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614CD39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6D2F69" w14:textId="12D12A44" w:rsidR="001C4905" w:rsidRPr="00896FFE" w:rsidRDefault="006B6389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Orientation client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C0D81D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9458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2FABE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1082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E173F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77590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2A780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686125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0B54822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5EBA66" w14:textId="1514B75A" w:rsidR="001C4905" w:rsidRPr="00896FFE" w:rsidRDefault="005A4831" w:rsidP="00647C6B">
            <w:pPr>
              <w:rPr>
                <w:rFonts w:cstheme="minorHAnsi"/>
                <w:lang w:val="fr-CH"/>
              </w:rPr>
            </w:pPr>
            <w:r w:rsidRPr="005A4831">
              <w:rPr>
                <w:rFonts w:cstheme="minorHAnsi"/>
                <w:lang w:val="fr-CH"/>
              </w:rPr>
              <w:t xml:space="preserve">Collaboration avec </w:t>
            </w:r>
            <w:r>
              <w:rPr>
                <w:rFonts w:cstheme="minorHAnsi"/>
                <w:lang w:val="fr-CH"/>
              </w:rPr>
              <w:t>l</w:t>
            </w:r>
            <w:r w:rsidRPr="005A4831">
              <w:rPr>
                <w:rFonts w:cstheme="minorHAnsi"/>
                <w:lang w:val="fr-CH"/>
              </w:rPr>
              <w:t>es partenaires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21B3C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010108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FA68C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379197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93715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51624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6EF90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27778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7421A4A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0AD69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9804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866213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B8D5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58943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A497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6038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</w:tcBorders>
            <w:vAlign w:val="center"/>
          </w:tcPr>
          <w:p w14:paraId="02B1A55D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060389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</w:tbl>
    <w:p w14:paraId="49B72F30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139A27B8" w14:textId="0013CA67" w:rsidR="001C4905" w:rsidRPr="00896FFE" w:rsidRDefault="001C4905" w:rsidP="00647C6B">
      <w:pPr>
        <w:rPr>
          <w:rFonts w:cstheme="minorHAnsi"/>
          <w:b/>
          <w:i/>
          <w:lang w:val="fr-CH"/>
        </w:rPr>
      </w:pPr>
    </w:p>
    <w:p w14:paraId="12488CEA" w14:textId="77777777" w:rsidR="00FD4F68" w:rsidRPr="00896FFE" w:rsidRDefault="00FD4F68" w:rsidP="00647C6B">
      <w:pPr>
        <w:rPr>
          <w:rFonts w:cstheme="minorHAnsi"/>
          <w:b/>
          <w:i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42D1DBD8" w14:textId="77777777" w:rsidTr="00647C6B">
        <w:tc>
          <w:tcPr>
            <w:tcW w:w="9464" w:type="dxa"/>
            <w:shd w:val="clear" w:color="auto" w:fill="auto"/>
          </w:tcPr>
          <w:p w14:paraId="1BF28B2C" w14:textId="4761BB81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supérieure/du supérieur</w:t>
            </w:r>
          </w:p>
        </w:tc>
      </w:tr>
      <w:tr w:rsidR="001C4905" w:rsidRPr="00B90920" w14:paraId="7ADF9827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07EBC48A" w14:textId="34D6C186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6EDD0EF2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7923AE9D" w14:textId="77777777" w:rsidTr="00647C6B">
        <w:tc>
          <w:tcPr>
            <w:tcW w:w="9464" w:type="dxa"/>
            <w:shd w:val="clear" w:color="auto" w:fill="auto"/>
          </w:tcPr>
          <w:p w14:paraId="319340A4" w14:textId="2EF258E7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collaboratrice/du collaborateur</w:t>
            </w:r>
          </w:p>
        </w:tc>
      </w:tr>
      <w:tr w:rsidR="001C4905" w:rsidRPr="00B90920" w14:paraId="281B534A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68EEB179" w14:textId="2DCAFA36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3B56F9AD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2B269CF1" w14:textId="77777777" w:rsidR="00C10A53" w:rsidRPr="00896FFE" w:rsidRDefault="00C10A53">
      <w:pPr>
        <w:spacing w:after="120"/>
        <w:rPr>
          <w:rFonts w:cstheme="minorHAnsi"/>
          <w:lang w:val="fr-CH"/>
        </w:rPr>
      </w:pPr>
    </w:p>
    <w:p w14:paraId="4D74E3F9" w14:textId="3558CFBF" w:rsidR="00647C6B" w:rsidRPr="00896FFE" w:rsidRDefault="00647C6B">
      <w:pPr>
        <w:spacing w:after="120"/>
        <w:rPr>
          <w:rFonts w:cstheme="minorHAnsi"/>
          <w:lang w:val="fr-CH"/>
        </w:rPr>
      </w:pPr>
      <w:r w:rsidRPr="00896FFE">
        <w:rPr>
          <w:rFonts w:cstheme="minorHAnsi"/>
          <w:lang w:val="fr-CH"/>
        </w:rPr>
        <w:br w:type="page"/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B90920" w14:paraId="2E36AB60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85A98E8" w14:textId="023C19D8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lastRenderedPageBreak/>
              <w:t>Attentes avec choix de critères possibles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1C9EFD" w14:textId="77777777" w:rsidR="009413ED" w:rsidRPr="00896FFE" w:rsidRDefault="009413ED" w:rsidP="009413ED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Évaluation du point de vue de la supérieure / du supérieur</w:t>
            </w:r>
          </w:p>
          <w:p w14:paraId="72F7F9CA" w14:textId="7D195CF9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  <w:tr w:rsidR="001C4905" w:rsidRPr="00896FFE" w14:paraId="43AFBDF9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0259586C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  <w:vAlign w:val="center"/>
          </w:tcPr>
          <w:p w14:paraId="38A1D2D8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3322775F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14:paraId="4C4A4C41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595C4429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</w:p>
        </w:tc>
      </w:tr>
      <w:tr w:rsidR="001C4905" w:rsidRPr="00896FFE" w14:paraId="530BB3A5" w14:textId="77777777" w:rsidTr="00647C6B"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4817D492" w14:textId="52BA731D" w:rsidR="001C4905" w:rsidRPr="00896FFE" w:rsidRDefault="00364459" w:rsidP="00647C6B">
            <w:pPr>
              <w:numPr>
                <w:ilvl w:val="0"/>
                <w:numId w:val="35"/>
              </w:num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 xml:space="preserve">Connaissances </w:t>
            </w:r>
            <w:r w:rsidR="00AD4836">
              <w:rPr>
                <w:rFonts w:cstheme="minorHAnsi"/>
                <w:b/>
                <w:lang w:val="fr-CH"/>
              </w:rPr>
              <w:t>liées au poste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vAlign w:val="center"/>
          </w:tcPr>
          <w:p w14:paraId="5542BA15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36726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7BE997AF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1380938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</w:tcBorders>
            <w:vAlign w:val="center"/>
          </w:tcPr>
          <w:p w14:paraId="4B6D0F88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189230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31F9B118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11561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19759117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F79730" w14:textId="5CE38B71" w:rsidR="001C4905" w:rsidRPr="00896FFE" w:rsidRDefault="00364459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 xml:space="preserve">Connaissances </w:t>
            </w:r>
            <w:r w:rsidR="00DF4155">
              <w:rPr>
                <w:rFonts w:cstheme="minorHAnsi"/>
                <w:lang w:val="fr-CH"/>
              </w:rPr>
              <w:t>spéc</w:t>
            </w:r>
            <w:r w:rsidR="00AD4836">
              <w:rPr>
                <w:rFonts w:cstheme="minorHAnsi"/>
                <w:lang w:val="fr-CH"/>
              </w:rPr>
              <w:t>ialisées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6FC28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154408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86E12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056933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788EC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65918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0A3A9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144230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396CE19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BCCB0" w14:textId="454003AC" w:rsidR="001C4905" w:rsidRPr="00896FFE" w:rsidRDefault="00364459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Connaissances supplémentaires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F851A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56822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616C1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060428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7C112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410738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AA257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12212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012F58B6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17F62A" w14:textId="08ED2005" w:rsidR="001C4905" w:rsidRPr="00896FFE" w:rsidRDefault="00364459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 xml:space="preserve">Utilisation moyens auxiliaires </w:t>
            </w:r>
            <w:r w:rsidR="001C4905" w:rsidRPr="00896FFE">
              <w:rPr>
                <w:rFonts w:cstheme="minorHAnsi"/>
                <w:lang w:val="fr-CH"/>
              </w:rPr>
              <w:t>(IT)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4B709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40507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2B27B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20158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9EC58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31641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0BF12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7919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924FA61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6AF50B" w14:textId="0EBD064F" w:rsidR="001C4905" w:rsidRPr="00896FFE" w:rsidRDefault="00364459" w:rsidP="00647C6B">
            <w:pPr>
              <w:rPr>
                <w:rFonts w:cstheme="minorHAnsi"/>
                <w:lang w:val="fr-CH"/>
              </w:rPr>
            </w:pPr>
            <w:r w:rsidRPr="00364459">
              <w:rPr>
                <w:rFonts w:cstheme="minorHAnsi"/>
                <w:lang w:val="fr-CH"/>
              </w:rPr>
              <w:t>Capacité d</w:t>
            </w:r>
            <w:r w:rsidR="00F66610">
              <w:rPr>
                <w:rFonts w:cstheme="minorHAnsi"/>
                <w:lang w:val="fr-CH"/>
              </w:rPr>
              <w:t>’</w:t>
            </w:r>
            <w:r w:rsidRPr="00364459">
              <w:rPr>
                <w:rFonts w:cstheme="minorHAnsi"/>
                <w:lang w:val="fr-CH"/>
              </w:rPr>
              <w:t>expression orale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475FF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65961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3887B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04601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BA592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7849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FB34C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460494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01DF675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A642A4" w14:textId="30E14D10" w:rsidR="001C4905" w:rsidRPr="00896FFE" w:rsidRDefault="00364459" w:rsidP="00647C6B">
            <w:pPr>
              <w:rPr>
                <w:rFonts w:cstheme="minorHAnsi"/>
                <w:lang w:val="fr-CH"/>
              </w:rPr>
            </w:pPr>
            <w:r w:rsidRPr="00364459">
              <w:rPr>
                <w:rFonts w:cstheme="minorHAnsi"/>
                <w:lang w:val="fr-CH"/>
              </w:rPr>
              <w:t>Capacité d</w:t>
            </w:r>
            <w:r w:rsidR="00F66610">
              <w:rPr>
                <w:rFonts w:cstheme="minorHAnsi"/>
                <w:lang w:val="fr-CH"/>
              </w:rPr>
              <w:t>’</w:t>
            </w:r>
            <w:r w:rsidRPr="00364459">
              <w:rPr>
                <w:rFonts w:cstheme="minorHAnsi"/>
                <w:lang w:val="fr-CH"/>
              </w:rPr>
              <w:t>expression écrite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575A8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42970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38DBC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225755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5499B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7969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98F5E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01002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5E05907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84BD0B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sdt>
          <w:sdtPr>
            <w:rPr>
              <w:rFonts w:cstheme="minorHAnsi"/>
              <w:lang w:val="fr-CH"/>
            </w:rPr>
            <w:id w:val="39116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77554754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1020283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1D9E56C8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287716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5E73F478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1368489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21769A2E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</w:tr>
      <w:tr w:rsidR="001C4905" w:rsidRPr="00896FFE" w14:paraId="486393E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849A40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sdt>
          <w:sdtPr>
            <w:rPr>
              <w:rFonts w:cstheme="minorHAnsi"/>
              <w:lang w:val="fr-CH"/>
            </w:rPr>
            <w:id w:val="-2084820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single" w:sz="4" w:space="0" w:color="auto"/>
                </w:tcBorders>
                <w:vAlign w:val="center"/>
              </w:tcPr>
              <w:p w14:paraId="781E3B60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6647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single" w:sz="4" w:space="0" w:color="auto"/>
                </w:tcBorders>
                <w:vAlign w:val="center"/>
              </w:tcPr>
              <w:p w14:paraId="3AD8BF92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-283041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single" w:sz="4" w:space="0" w:color="auto"/>
                </w:tcBorders>
                <w:vAlign w:val="center"/>
              </w:tcPr>
              <w:p w14:paraId="283A1AE2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264514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single" w:sz="4" w:space="0" w:color="auto"/>
                </w:tcBorders>
                <w:vAlign w:val="center"/>
              </w:tcPr>
              <w:p w14:paraId="58261795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</w:tr>
    </w:tbl>
    <w:p w14:paraId="2F2E10E3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154A93A2" w14:textId="058236B9" w:rsidR="001C4905" w:rsidRPr="00896FFE" w:rsidRDefault="001C4905" w:rsidP="00647C6B">
      <w:pPr>
        <w:rPr>
          <w:rFonts w:cstheme="minorHAnsi"/>
          <w:b/>
          <w:i/>
          <w:lang w:val="fr-CH"/>
        </w:rPr>
      </w:pPr>
    </w:p>
    <w:p w14:paraId="4E92ADDC" w14:textId="77777777" w:rsidR="00C10A53" w:rsidRPr="00896FFE" w:rsidRDefault="00C10A53" w:rsidP="00647C6B">
      <w:pPr>
        <w:rPr>
          <w:rFonts w:cstheme="minorHAnsi"/>
          <w:b/>
          <w:i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686DBD0A" w14:textId="77777777" w:rsidTr="00647C6B">
        <w:tc>
          <w:tcPr>
            <w:tcW w:w="9923" w:type="dxa"/>
            <w:shd w:val="clear" w:color="auto" w:fill="auto"/>
          </w:tcPr>
          <w:p w14:paraId="690E660C" w14:textId="73DC1B0B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supérieure/du supérieur</w:t>
            </w:r>
          </w:p>
        </w:tc>
      </w:tr>
      <w:tr w:rsidR="001C4905" w:rsidRPr="00B90920" w14:paraId="17827F05" w14:textId="77777777" w:rsidTr="00647C6B">
        <w:trPr>
          <w:trHeight w:val="1418"/>
        </w:trPr>
        <w:tc>
          <w:tcPr>
            <w:tcW w:w="9923" w:type="dxa"/>
            <w:shd w:val="clear" w:color="auto" w:fill="auto"/>
          </w:tcPr>
          <w:p w14:paraId="54FA0AF0" w14:textId="61733C8E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044F9087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680E132D" w14:textId="77777777" w:rsidTr="00647C6B">
        <w:tc>
          <w:tcPr>
            <w:tcW w:w="9464" w:type="dxa"/>
            <w:shd w:val="clear" w:color="auto" w:fill="auto"/>
          </w:tcPr>
          <w:p w14:paraId="7B6836DF" w14:textId="7645B7AA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collaboratrice/du collaborateur</w:t>
            </w:r>
          </w:p>
        </w:tc>
      </w:tr>
      <w:tr w:rsidR="001C4905" w:rsidRPr="00B90920" w14:paraId="23456785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7F02A373" w14:textId="1CE6FE5C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38A10CCB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352E7743" w14:textId="77777777" w:rsidR="00647C6B" w:rsidRPr="00896FFE" w:rsidRDefault="00647C6B">
      <w:pPr>
        <w:spacing w:after="120"/>
        <w:rPr>
          <w:rFonts w:cstheme="minorHAnsi"/>
          <w:lang w:val="fr-CH"/>
        </w:rPr>
      </w:pPr>
      <w:r w:rsidRPr="00896FFE">
        <w:rPr>
          <w:rFonts w:cstheme="minorHAnsi"/>
          <w:lang w:val="fr-CH"/>
        </w:rPr>
        <w:br w:type="page"/>
      </w:r>
    </w:p>
    <w:p w14:paraId="52A21390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B90920" w14:paraId="1A98DF10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ED56D6E" w14:textId="7358D0F6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Attentes avec choix de critères possibles</w:t>
            </w:r>
          </w:p>
        </w:tc>
        <w:tc>
          <w:tcPr>
            <w:tcW w:w="57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6C9ACF" w14:textId="77777777" w:rsidR="009413ED" w:rsidRPr="00896FFE" w:rsidRDefault="009413ED" w:rsidP="009413ED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Évaluation du point de vue de la supérieure / du supérieur</w:t>
            </w:r>
          </w:p>
          <w:p w14:paraId="77693811" w14:textId="09F1936B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  <w:tr w:rsidR="001C4905" w:rsidRPr="00896FFE" w14:paraId="548C7B28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75B21817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  <w:vAlign w:val="center"/>
          </w:tcPr>
          <w:p w14:paraId="4C531BCC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2B5E3B40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14:paraId="5913CD6E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67BCE43A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</w:p>
        </w:tc>
      </w:tr>
      <w:tr w:rsidR="001C4905" w:rsidRPr="00896FFE" w14:paraId="3741973B" w14:textId="77777777" w:rsidTr="00647C6B"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2C5D9190" w14:textId="22413080" w:rsidR="001C4905" w:rsidRPr="00896FFE" w:rsidRDefault="00112C76" w:rsidP="00647C6B">
            <w:pPr>
              <w:numPr>
                <w:ilvl w:val="0"/>
                <w:numId w:val="35"/>
              </w:num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Traits de personnalité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CA60799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155377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87E3A98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1418792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9AB409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2079782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02F97672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174822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43AFA83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538587" w14:textId="7F458492" w:rsidR="001C4905" w:rsidRPr="00896FFE" w:rsidRDefault="00BA7A48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Capacité de compréhension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68DB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15051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E89BF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0462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B4732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82536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B274E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82435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19071AC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A94976" w14:textId="11FD3FE7" w:rsidR="001C4905" w:rsidRPr="00896FFE" w:rsidRDefault="00BA7A48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Capacité de jugement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73ED7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7548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6AA20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5336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D7140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542406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27310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63609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16CE4F4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6599B1" w14:textId="57EE8A10" w:rsidR="001C4905" w:rsidRPr="00896FFE" w:rsidRDefault="00112C76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Capacité décisionnelle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C5FCB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5328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7C8AB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605849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E1612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0465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59A9A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80891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6A3492B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C30D2A" w14:textId="4012A39D" w:rsidR="001C4905" w:rsidRPr="00896FFE" w:rsidRDefault="00112C76" w:rsidP="00647C6B">
            <w:pPr>
              <w:rPr>
                <w:rFonts w:cstheme="minorHAnsi"/>
                <w:lang w:val="fr-CH"/>
              </w:rPr>
            </w:pPr>
            <w:r w:rsidRPr="00112C76">
              <w:rPr>
                <w:rFonts w:cstheme="minorHAnsi"/>
                <w:lang w:val="fr-CH"/>
              </w:rPr>
              <w:t>Capacité de réflexion analytique et conceptuelle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DCBF9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780477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AF4B6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78730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EC0A1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70656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4B778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75185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5F98FFE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EC4952" w14:textId="6C747DBC" w:rsidR="001C4905" w:rsidRPr="00896FFE" w:rsidRDefault="00112C76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Endurance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C5BFC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8276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5B323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071184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A1A09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63013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99FD5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816647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03C5497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9ECA3E" w14:textId="6800D1F5" w:rsidR="001C4905" w:rsidRPr="00896FFE" w:rsidRDefault="00112C76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Fiabilité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C1674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58882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A3852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53554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370C4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94642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DE7F4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496726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0188647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A12EEE" w14:textId="0BD1C761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Flexibilit</w:t>
            </w:r>
            <w:r w:rsidR="00112C76">
              <w:rPr>
                <w:rFonts w:cstheme="minorHAnsi"/>
                <w:lang w:val="fr-CH"/>
              </w:rPr>
              <w:t>é</w:t>
            </w:r>
          </w:p>
        </w:tc>
        <w:sdt>
          <w:sdtPr>
            <w:rPr>
              <w:rFonts w:cstheme="minorHAnsi"/>
              <w:lang w:val="fr-CH"/>
            </w:rPr>
            <w:id w:val="1518890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auto"/>
                <w:vAlign w:val="center"/>
              </w:tcPr>
              <w:p w14:paraId="3C92373A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-941456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auto"/>
                <w:vAlign w:val="center"/>
              </w:tcPr>
              <w:p w14:paraId="505D92F2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1628979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auto"/>
                <w:vAlign w:val="center"/>
              </w:tcPr>
              <w:p w14:paraId="30DB36D1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131909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64D2AECA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</w:tr>
      <w:tr w:rsidR="001C4905" w:rsidRPr="00896FFE" w14:paraId="5C0EF93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1C320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sdt>
          <w:sdtPr>
            <w:rPr>
              <w:rFonts w:cstheme="minorHAnsi"/>
              <w:lang w:val="fr-CH"/>
            </w:rPr>
            <w:id w:val="-1607334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5527836F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1739136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7EA1256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-1780325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19CE655B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-589158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</w:tcBorders>
                <w:vAlign w:val="center"/>
              </w:tcPr>
              <w:p w14:paraId="1E130E0E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</w:tr>
    </w:tbl>
    <w:p w14:paraId="457A98EE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0B49AAEC" w14:textId="580AD1BD" w:rsidR="001C4905" w:rsidRPr="00896FFE" w:rsidRDefault="001C4905" w:rsidP="00647C6B">
      <w:pPr>
        <w:rPr>
          <w:rFonts w:cstheme="minorHAnsi"/>
          <w:b/>
          <w:i/>
          <w:lang w:val="fr-CH"/>
        </w:rPr>
      </w:pPr>
    </w:p>
    <w:p w14:paraId="321D366C" w14:textId="77777777" w:rsidR="00C10A53" w:rsidRPr="00896FFE" w:rsidRDefault="00C10A53" w:rsidP="00647C6B">
      <w:pPr>
        <w:rPr>
          <w:rFonts w:cstheme="minorHAnsi"/>
          <w:b/>
          <w:i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316147B3" w14:textId="77777777" w:rsidTr="00647C6B">
        <w:tc>
          <w:tcPr>
            <w:tcW w:w="9923" w:type="dxa"/>
            <w:shd w:val="clear" w:color="auto" w:fill="auto"/>
          </w:tcPr>
          <w:p w14:paraId="242EC5A6" w14:textId="3794853E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supérieure/du supérieur</w:t>
            </w:r>
          </w:p>
        </w:tc>
      </w:tr>
      <w:tr w:rsidR="001C4905" w:rsidRPr="00B90920" w14:paraId="68A6D6F4" w14:textId="77777777" w:rsidTr="00647C6B">
        <w:trPr>
          <w:trHeight w:val="1418"/>
        </w:trPr>
        <w:tc>
          <w:tcPr>
            <w:tcW w:w="9923" w:type="dxa"/>
            <w:shd w:val="clear" w:color="auto" w:fill="auto"/>
          </w:tcPr>
          <w:p w14:paraId="7C08620F" w14:textId="64B8E30A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63913212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6BAA1673" w14:textId="77777777" w:rsidTr="00647C6B">
        <w:tc>
          <w:tcPr>
            <w:tcW w:w="9464" w:type="dxa"/>
            <w:shd w:val="clear" w:color="auto" w:fill="auto"/>
          </w:tcPr>
          <w:p w14:paraId="543AB7CD" w14:textId="08A0B9A8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collaboratrice/du collaborateur</w:t>
            </w:r>
          </w:p>
        </w:tc>
      </w:tr>
      <w:tr w:rsidR="001C4905" w:rsidRPr="00B90920" w14:paraId="766B8758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772C37F4" w14:textId="23EAEBBF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163436FA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772CBC2B" w14:textId="77777777" w:rsidR="00C10A53" w:rsidRPr="00896FFE" w:rsidRDefault="00C10A53">
      <w:pPr>
        <w:spacing w:after="120"/>
        <w:rPr>
          <w:rFonts w:cstheme="minorHAnsi"/>
          <w:lang w:val="fr-CH"/>
        </w:rPr>
      </w:pPr>
    </w:p>
    <w:p w14:paraId="36F6346A" w14:textId="25BDA341" w:rsidR="00647C6B" w:rsidRPr="00896FFE" w:rsidRDefault="00647C6B">
      <w:pPr>
        <w:spacing w:after="120"/>
        <w:rPr>
          <w:rFonts w:cstheme="minorHAnsi"/>
          <w:lang w:val="fr-CH"/>
        </w:rPr>
      </w:pPr>
      <w:r w:rsidRPr="00896FFE">
        <w:rPr>
          <w:rFonts w:cstheme="minorHAnsi"/>
          <w:lang w:val="fr-CH"/>
        </w:rPr>
        <w:br w:type="page"/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B90920" w14:paraId="77516A47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E45A226" w14:textId="3608A3D3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lastRenderedPageBreak/>
              <w:t>Attentes avec choix de critères possibles</w:t>
            </w:r>
          </w:p>
        </w:tc>
        <w:tc>
          <w:tcPr>
            <w:tcW w:w="5797" w:type="dxa"/>
            <w:gridSpan w:val="4"/>
            <w:tcBorders>
              <w:bottom w:val="nil"/>
            </w:tcBorders>
          </w:tcPr>
          <w:p w14:paraId="03A464D6" w14:textId="77777777" w:rsidR="009413ED" w:rsidRPr="00896FFE" w:rsidRDefault="009413ED" w:rsidP="009413ED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Évaluation du point de vue de la supérieure / du supérieur</w:t>
            </w:r>
          </w:p>
          <w:p w14:paraId="37E21521" w14:textId="561676D9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  <w:tr w:rsidR="001C4905" w:rsidRPr="00896FFE" w14:paraId="1C984392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09671717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  <w:vAlign w:val="center"/>
          </w:tcPr>
          <w:p w14:paraId="52ED730B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7A6354D8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14:paraId="4FBAD93B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4E2C8287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</w:p>
        </w:tc>
      </w:tr>
      <w:tr w:rsidR="001C4905" w:rsidRPr="00896FFE" w14:paraId="1F3D6EE3" w14:textId="77777777" w:rsidTr="00647C6B">
        <w:trPr>
          <w:cantSplit/>
        </w:trPr>
        <w:tc>
          <w:tcPr>
            <w:tcW w:w="4126" w:type="dxa"/>
            <w:tcBorders>
              <w:bottom w:val="dotted" w:sz="4" w:space="0" w:color="auto"/>
            </w:tcBorders>
            <w:shd w:val="clear" w:color="auto" w:fill="auto"/>
          </w:tcPr>
          <w:p w14:paraId="1864F94E" w14:textId="045E085E" w:rsidR="001C4905" w:rsidRPr="00896FFE" w:rsidRDefault="00D35267" w:rsidP="00647C6B">
            <w:pPr>
              <w:numPr>
                <w:ilvl w:val="0"/>
                <w:numId w:val="35"/>
              </w:num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Compétences sociales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vAlign w:val="center"/>
          </w:tcPr>
          <w:p w14:paraId="74BCE0D3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7518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0D0A0766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73535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4CA9A90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385958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B985D3A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70209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E9F1B84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D3B4D6" w14:textId="7A8191C6" w:rsidR="001C4905" w:rsidRPr="00896FFE" w:rsidRDefault="00D35267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Collaboration avec les supérieur-e-s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CD3C5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05284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901A0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731779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43BBF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7403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A8EAD6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827509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5E93F14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EF5B4A" w14:textId="73F89A8D" w:rsidR="001C4905" w:rsidRPr="00896FFE" w:rsidRDefault="0072237F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Collaboration avec les collaboratrices/collaborateurs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8DF28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625699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9E44A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510208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BC1D5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119031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ABFA9FD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77396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3FD15EF0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25B8F6" w14:textId="5DCDC492" w:rsidR="001C4905" w:rsidRPr="00896FFE" w:rsidRDefault="00A9192F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Esprit d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>équipe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356EE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55400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ECCDA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61774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9AE60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862354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2764F6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11416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0C3BD61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33F753" w14:textId="37694779" w:rsidR="001C4905" w:rsidRPr="00896FFE" w:rsidRDefault="00991B0F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Aptitude à la critique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A418B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3679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5453E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8903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24C78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482090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80829E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85132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77D4B86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91D88B" w14:textId="6BE45150" w:rsidR="001C4905" w:rsidRPr="00896FFE" w:rsidRDefault="00CC7331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Flux d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>informations</w:t>
            </w:r>
            <w:r w:rsidR="001C4905" w:rsidRPr="00896FFE">
              <w:rPr>
                <w:rFonts w:cstheme="minorHAnsi"/>
                <w:lang w:val="fr-CH"/>
              </w:rPr>
              <w:t xml:space="preserve">, </w:t>
            </w:r>
            <w:r>
              <w:rPr>
                <w:rFonts w:cstheme="minorHAnsi"/>
                <w:lang w:val="fr-CH"/>
              </w:rPr>
              <w:t>confidentialité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2D4DA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019377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099F0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181507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264D1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21550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D67859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716547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50461422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C720B6" w14:textId="55D007FF" w:rsidR="001C4905" w:rsidRPr="00896FFE" w:rsidRDefault="00CC7331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Capacité de négociation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3E8F1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24252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04BFF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00871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46748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56565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FF11F2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110658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A46E57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7F2FD3" w14:textId="32B871D8" w:rsidR="001C4905" w:rsidRPr="00896FFE" w:rsidRDefault="0072237F" w:rsidP="00647C6B">
            <w:pPr>
              <w:rPr>
                <w:rFonts w:cstheme="minorHAnsi"/>
                <w:lang w:val="fr-CH"/>
              </w:rPr>
            </w:pPr>
            <w:r w:rsidRPr="005A4831">
              <w:rPr>
                <w:rFonts w:cstheme="minorHAnsi"/>
                <w:lang w:val="fr-CH"/>
              </w:rPr>
              <w:t xml:space="preserve">Collaboration avec </w:t>
            </w:r>
            <w:r>
              <w:rPr>
                <w:rFonts w:cstheme="minorHAnsi"/>
                <w:lang w:val="fr-CH"/>
              </w:rPr>
              <w:t>l</w:t>
            </w:r>
            <w:r w:rsidRPr="005A4831">
              <w:rPr>
                <w:rFonts w:cstheme="minorHAnsi"/>
                <w:lang w:val="fr-CH"/>
              </w:rPr>
              <w:t>es partenaires</w:t>
            </w:r>
          </w:p>
        </w:tc>
        <w:sdt>
          <w:sdtPr>
            <w:rPr>
              <w:rFonts w:cstheme="minorHAnsi"/>
              <w:lang w:val="fr-CH"/>
            </w:rPr>
            <w:id w:val="1581559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495A7277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1650553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bottom w:val="dotted" w:sz="4" w:space="0" w:color="auto"/>
                </w:tcBorders>
                <w:vAlign w:val="center"/>
              </w:tcPr>
              <w:p w14:paraId="2DE61DA4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747004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bottom w:val="dotted" w:sz="4" w:space="0" w:color="auto"/>
                  <w:right w:val="single" w:sz="4" w:space="0" w:color="auto"/>
                </w:tcBorders>
                <w:vAlign w:val="center"/>
              </w:tcPr>
              <w:p w14:paraId="700BF152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-456798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</w:tcBorders>
                <w:vAlign w:val="center"/>
              </w:tcPr>
              <w:p w14:paraId="1535C157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</w:tr>
      <w:tr w:rsidR="001C4905" w:rsidRPr="00896FFE" w14:paraId="1B2A7BE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E15A5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sdt>
          <w:sdtPr>
            <w:rPr>
              <w:rFonts w:cstheme="minorHAnsi"/>
              <w:lang w:val="fr-CH"/>
            </w:rPr>
            <w:id w:val="662209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6" w:type="dxa"/>
                <w:tcBorders>
                  <w:top w:val="dotted" w:sz="4" w:space="0" w:color="auto"/>
                </w:tcBorders>
                <w:vAlign w:val="center"/>
              </w:tcPr>
              <w:p w14:paraId="0EF127BF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-12785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</w:tcBorders>
                <w:vAlign w:val="center"/>
              </w:tcPr>
              <w:p w14:paraId="548E84D4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359397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37" w:type="dxa"/>
                <w:tcBorders>
                  <w:top w:val="dotted" w:sz="4" w:space="0" w:color="auto"/>
                  <w:right w:val="single" w:sz="4" w:space="0" w:color="auto"/>
                </w:tcBorders>
                <w:vAlign w:val="center"/>
              </w:tcPr>
              <w:p w14:paraId="7A8AACED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lang w:val="fr-CH"/>
            </w:rPr>
            <w:id w:val="-418019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87" w:type="dxa"/>
                <w:tcBorders>
                  <w:top w:val="dotted" w:sz="4" w:space="0" w:color="auto"/>
                  <w:left w:val="single" w:sz="4" w:space="0" w:color="auto"/>
                </w:tcBorders>
                <w:vAlign w:val="center"/>
              </w:tcPr>
              <w:p w14:paraId="3519003A" w14:textId="77777777" w:rsidR="001C4905" w:rsidRPr="00896FFE" w:rsidRDefault="001C4905" w:rsidP="00647C6B">
                <w:pPr>
                  <w:jc w:val="center"/>
                  <w:rPr>
                    <w:rFonts w:cstheme="minorHAnsi"/>
                    <w:lang w:val="fr-CH"/>
                  </w:rPr>
                </w:pPr>
                <w:r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p>
            </w:tc>
          </w:sdtContent>
        </w:sdt>
      </w:tr>
    </w:tbl>
    <w:p w14:paraId="47E0F82E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1C9DE8AF" w14:textId="2DDD5CC8" w:rsidR="001C4905" w:rsidRPr="00896FFE" w:rsidRDefault="001C4905" w:rsidP="00647C6B">
      <w:pPr>
        <w:rPr>
          <w:rFonts w:cstheme="minorHAnsi"/>
          <w:b/>
          <w:i/>
          <w:lang w:val="fr-CH"/>
        </w:rPr>
      </w:pPr>
    </w:p>
    <w:p w14:paraId="203D3222" w14:textId="77777777" w:rsidR="00C10A53" w:rsidRPr="00896FFE" w:rsidRDefault="00C10A53" w:rsidP="00647C6B">
      <w:pPr>
        <w:rPr>
          <w:rFonts w:cstheme="minorHAnsi"/>
          <w:b/>
          <w:i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67EB341F" w14:textId="77777777" w:rsidTr="00647C6B">
        <w:tc>
          <w:tcPr>
            <w:tcW w:w="9923" w:type="dxa"/>
            <w:shd w:val="clear" w:color="auto" w:fill="auto"/>
          </w:tcPr>
          <w:p w14:paraId="70F45198" w14:textId="3EFAF197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supérieure/du supérieur</w:t>
            </w:r>
          </w:p>
        </w:tc>
      </w:tr>
      <w:tr w:rsidR="001C4905" w:rsidRPr="00B90920" w14:paraId="12B1A9FB" w14:textId="77777777" w:rsidTr="00647C6B">
        <w:trPr>
          <w:trHeight w:val="1418"/>
        </w:trPr>
        <w:tc>
          <w:tcPr>
            <w:tcW w:w="9923" w:type="dxa"/>
            <w:shd w:val="clear" w:color="auto" w:fill="auto"/>
          </w:tcPr>
          <w:p w14:paraId="453B6580" w14:textId="0662D48F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44D2CACA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3F0A98BC" w14:textId="77777777" w:rsidTr="00647C6B">
        <w:tc>
          <w:tcPr>
            <w:tcW w:w="9464" w:type="dxa"/>
            <w:shd w:val="clear" w:color="auto" w:fill="auto"/>
          </w:tcPr>
          <w:p w14:paraId="65BA8198" w14:textId="0DF721BF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collaboratrice/du collaborateur</w:t>
            </w:r>
          </w:p>
        </w:tc>
      </w:tr>
      <w:tr w:rsidR="001C4905" w:rsidRPr="00B90920" w14:paraId="463EDABA" w14:textId="77777777" w:rsidTr="00647C6B">
        <w:trPr>
          <w:trHeight w:val="1418"/>
        </w:trPr>
        <w:tc>
          <w:tcPr>
            <w:tcW w:w="9464" w:type="dxa"/>
            <w:shd w:val="clear" w:color="auto" w:fill="auto"/>
          </w:tcPr>
          <w:p w14:paraId="14922916" w14:textId="18812115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7459F213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656D21A1" w14:textId="77777777" w:rsidR="00C10A53" w:rsidRPr="00896FFE" w:rsidRDefault="00C10A53">
      <w:pPr>
        <w:spacing w:after="120"/>
        <w:rPr>
          <w:rFonts w:cstheme="minorHAnsi"/>
          <w:lang w:val="fr-CH"/>
        </w:rPr>
      </w:pPr>
    </w:p>
    <w:p w14:paraId="1A0CB7A9" w14:textId="66B91525" w:rsidR="00647C6B" w:rsidRPr="00896FFE" w:rsidRDefault="00647C6B">
      <w:pPr>
        <w:spacing w:after="120"/>
        <w:rPr>
          <w:rFonts w:cstheme="minorHAnsi"/>
          <w:lang w:val="fr-CH"/>
        </w:rPr>
      </w:pPr>
      <w:r w:rsidRPr="00896FFE">
        <w:rPr>
          <w:rFonts w:cstheme="minorHAnsi"/>
          <w:lang w:val="fr-CH"/>
        </w:rPr>
        <w:br w:type="page"/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126"/>
        <w:gridCol w:w="1486"/>
        <w:gridCol w:w="1487"/>
        <w:gridCol w:w="1337"/>
        <w:gridCol w:w="1487"/>
      </w:tblGrid>
      <w:tr w:rsidR="001C4905" w:rsidRPr="00B90920" w14:paraId="6247DA7C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4EE9E91" w14:textId="7AF78BD1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lastRenderedPageBreak/>
              <w:t>Attentes avec choix de critères possibles</w:t>
            </w:r>
          </w:p>
        </w:tc>
        <w:tc>
          <w:tcPr>
            <w:tcW w:w="5797" w:type="dxa"/>
            <w:gridSpan w:val="4"/>
            <w:tcBorders>
              <w:bottom w:val="nil"/>
            </w:tcBorders>
          </w:tcPr>
          <w:p w14:paraId="1B2A4667" w14:textId="77777777" w:rsidR="009413ED" w:rsidRPr="00896FFE" w:rsidRDefault="009413ED" w:rsidP="009413ED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Évaluation du point de vue de la supérieure / du supérieur</w:t>
            </w:r>
          </w:p>
          <w:p w14:paraId="76B39429" w14:textId="18225728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  <w:tr w:rsidR="001C4905" w:rsidRPr="00896FFE" w14:paraId="07172C62" w14:textId="77777777" w:rsidTr="00647C6B">
        <w:trPr>
          <w:cantSplit/>
        </w:trPr>
        <w:tc>
          <w:tcPr>
            <w:tcW w:w="4126" w:type="dxa"/>
            <w:tcBorders>
              <w:top w:val="nil"/>
            </w:tcBorders>
            <w:shd w:val="clear" w:color="auto" w:fill="auto"/>
          </w:tcPr>
          <w:p w14:paraId="7995BA82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  <w:vAlign w:val="center"/>
          </w:tcPr>
          <w:p w14:paraId="002109E9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0E85ECB7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14:paraId="42D6DD62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14:paraId="47F7C396" w14:textId="77777777" w:rsidR="001C4905" w:rsidRPr="00896FFE" w:rsidRDefault="001C4905" w:rsidP="00647C6B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</w:p>
        </w:tc>
      </w:tr>
      <w:tr w:rsidR="001C4905" w:rsidRPr="00896FFE" w14:paraId="2A99B595" w14:textId="77777777" w:rsidTr="00647C6B">
        <w:trPr>
          <w:cantSplit/>
        </w:trPr>
        <w:tc>
          <w:tcPr>
            <w:tcW w:w="412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F0E6BBE" w14:textId="7CEBF4BF" w:rsidR="001C4905" w:rsidRPr="00896FFE" w:rsidRDefault="00AD4836" w:rsidP="00647C6B">
            <w:pPr>
              <w:numPr>
                <w:ilvl w:val="0"/>
                <w:numId w:val="35"/>
              </w:num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Méthode</w:t>
            </w:r>
            <w:r w:rsidR="00342D7F">
              <w:rPr>
                <w:rFonts w:cstheme="minorHAnsi"/>
                <w:b/>
                <w:lang w:val="fr-CH"/>
              </w:rPr>
              <w:t xml:space="preserve"> d</w:t>
            </w:r>
            <w:r w:rsidR="00F66610">
              <w:rPr>
                <w:rFonts w:cstheme="minorHAnsi"/>
                <w:b/>
                <w:lang w:val="fr-CH"/>
              </w:rPr>
              <w:t>’</w:t>
            </w:r>
            <w:r w:rsidR="00342D7F">
              <w:rPr>
                <w:rFonts w:cstheme="minorHAnsi"/>
                <w:b/>
                <w:lang w:val="fr-CH"/>
              </w:rPr>
              <w:t>encadrement</w:t>
            </w:r>
            <w:r w:rsidR="001C4905" w:rsidRPr="00896FFE">
              <w:rPr>
                <w:rFonts w:cstheme="minorHAnsi"/>
                <w:b/>
                <w:lang w:val="fr-CH"/>
              </w:rPr>
              <w:t xml:space="preserve"> (</w:t>
            </w:r>
            <w:r w:rsidR="00342D7F">
              <w:rPr>
                <w:rFonts w:cstheme="minorHAnsi"/>
                <w:b/>
                <w:lang w:val="fr-CH"/>
              </w:rPr>
              <w:t>pour les cadres</w:t>
            </w:r>
            <w:r w:rsidR="001C4905" w:rsidRPr="00896FFE">
              <w:rPr>
                <w:rFonts w:cstheme="minorHAnsi"/>
                <w:b/>
                <w:lang w:val="fr-CH"/>
              </w:rPr>
              <w:t>)</w:t>
            </w:r>
          </w:p>
        </w:tc>
        <w:tc>
          <w:tcPr>
            <w:tcW w:w="148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481E16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131455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B6DF19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943226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99A943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-992955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bottom w:val="dotted" w:sz="4" w:space="0" w:color="auto"/>
            </w:tcBorders>
            <w:vAlign w:val="center"/>
          </w:tcPr>
          <w:p w14:paraId="6FFF2775" w14:textId="77777777" w:rsidR="001C4905" w:rsidRPr="00896FFE" w:rsidRDefault="004866A0" w:rsidP="00647C6B">
            <w:pPr>
              <w:jc w:val="center"/>
              <w:rPr>
                <w:rFonts w:cstheme="minorHAnsi"/>
                <w:b/>
                <w:lang w:val="fr-CH"/>
              </w:rPr>
            </w:pPr>
            <w:sdt>
              <w:sdtPr>
                <w:rPr>
                  <w:rFonts w:cstheme="minorHAnsi"/>
                  <w:b/>
                  <w:lang w:val="fr-CH"/>
                </w:rPr>
                <w:id w:val="90943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b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54E868C8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D7D531" w14:textId="5236C2E2" w:rsidR="001C4905" w:rsidRPr="00896FFE" w:rsidRDefault="002F1519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Conduit par objectifs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1A9E4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696454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35FB3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638727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F2E0B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683404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A2C83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69011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6E32000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08A954" w14:textId="25DBB613" w:rsidR="001C4905" w:rsidRPr="00896FFE" w:rsidRDefault="002F1519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Orienté-e vers les solutions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54F23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42811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DC83F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802070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BE803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41365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4A1C7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210075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19D8C0C5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38ED3C" w14:textId="0A7F539B" w:rsidR="001C4905" w:rsidRPr="00896FFE" w:rsidRDefault="00EC711E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 xml:space="preserve">Capacité de mise en </w:t>
            </w:r>
            <w:r w:rsidR="007149EB">
              <w:rPr>
                <w:rFonts w:cstheme="minorHAnsi"/>
                <w:lang w:val="fr-CH"/>
              </w:rPr>
              <w:t>œuvre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F1C9AD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35851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D2B22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82619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8BCB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442422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3C5D6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50087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14D4986D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67F273" w14:textId="001DA7E5" w:rsidR="001C4905" w:rsidRPr="00896FFE" w:rsidRDefault="007149EB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Aptitude à s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>imposer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CCF80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31460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54CF2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727037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9B1EF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62962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00053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30489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0B3248C9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E83CBA" w14:textId="074AD881" w:rsidR="001C4905" w:rsidRPr="00896FFE" w:rsidRDefault="007149EB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Efficience, efficacité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6E8F1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87027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73AE2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840890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EC2D4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713564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9228C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7950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5485844E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1F043D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Organisation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F25AF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864045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99C36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80331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E9128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4781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78273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37981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771335B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192EF" w14:textId="07AB8439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 xml:space="preserve">Motivation </w:t>
            </w:r>
            <w:r w:rsidR="00EC711E">
              <w:rPr>
                <w:rFonts w:cstheme="minorHAnsi"/>
                <w:lang w:val="fr-CH"/>
              </w:rPr>
              <w:t>de l</w:t>
            </w:r>
            <w:r w:rsidR="00F66610">
              <w:rPr>
                <w:rFonts w:cstheme="minorHAnsi"/>
                <w:lang w:val="fr-CH"/>
              </w:rPr>
              <w:t>’</w:t>
            </w:r>
            <w:r w:rsidR="00EC711E">
              <w:rPr>
                <w:rFonts w:cstheme="minorHAnsi"/>
                <w:lang w:val="fr-CH"/>
              </w:rPr>
              <w:t>équipe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DE923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4891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9B6AE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04965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61A2A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85623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A975A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65652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1266827B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01D56D" w14:textId="3DCCABDB" w:rsidR="001C4905" w:rsidRPr="00896FFE" w:rsidRDefault="007149EB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Capacité d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 xml:space="preserve">analyse et de </w:t>
            </w:r>
            <w:r w:rsidR="00143020">
              <w:rPr>
                <w:rFonts w:cstheme="minorHAnsi"/>
                <w:lang w:val="fr-CH"/>
              </w:rPr>
              <w:t>conception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6585F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73546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D07C7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88698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43BC1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810160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94B16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850478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788B176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A86CCC" w14:textId="67D16769" w:rsidR="001C4905" w:rsidRPr="00896FFE" w:rsidRDefault="00143020" w:rsidP="00647C6B">
            <w:pPr>
              <w:rPr>
                <w:rFonts w:cstheme="minorHAnsi"/>
                <w:lang w:val="fr-CH"/>
              </w:rPr>
            </w:pPr>
            <w:r w:rsidRPr="00143020">
              <w:rPr>
                <w:rFonts w:cstheme="minorHAnsi"/>
                <w:lang w:val="fr-CH"/>
              </w:rPr>
              <w:t xml:space="preserve">Conscience des coûts et </w:t>
            </w:r>
            <w:r>
              <w:rPr>
                <w:rFonts w:cstheme="minorHAnsi"/>
                <w:lang w:val="fr-CH"/>
              </w:rPr>
              <w:t>de la rentabilité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6285DB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623500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B601C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937109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6FA8E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509739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AE9B4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644775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3812DBA6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0CE98F" w14:textId="7626FF85" w:rsidR="001C4905" w:rsidRPr="00896FFE" w:rsidRDefault="00143020" w:rsidP="00647C6B">
            <w:pPr>
              <w:rPr>
                <w:rFonts w:cstheme="minorHAnsi"/>
                <w:lang w:val="fr-CH"/>
              </w:rPr>
            </w:pPr>
            <w:r w:rsidRPr="00143020">
              <w:rPr>
                <w:rFonts w:cstheme="minorHAnsi"/>
                <w:lang w:val="fr-CH"/>
              </w:rPr>
              <w:t>Gestion du stress et des conflits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691028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826432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9D9603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701941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90D5D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35153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698B5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4765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741BEF82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8149BE" w14:textId="73026D28" w:rsidR="001C4905" w:rsidRPr="00896FFE" w:rsidRDefault="00143020" w:rsidP="00647C6B">
            <w:pPr>
              <w:rPr>
                <w:rFonts w:cstheme="minorHAnsi"/>
                <w:lang w:val="fr-CH"/>
              </w:rPr>
            </w:pPr>
            <w:r w:rsidRPr="00143020">
              <w:rPr>
                <w:rFonts w:cstheme="minorHAnsi"/>
                <w:lang w:val="fr-CH"/>
              </w:rPr>
              <w:t>Compétence décisionnelle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F6E11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057763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259B0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7585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BA12F2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035106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75A3DC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755973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3E9986CF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C03E18" w14:textId="380C61F3" w:rsidR="001C4905" w:rsidRPr="00896FFE" w:rsidRDefault="00C93423" w:rsidP="00647C6B">
            <w:pPr>
              <w:rPr>
                <w:rFonts w:cstheme="minorHAnsi"/>
                <w:lang w:val="fr-CH"/>
              </w:rPr>
            </w:pPr>
            <w:r w:rsidRPr="00C93423">
              <w:rPr>
                <w:rFonts w:cstheme="minorHAnsi"/>
                <w:lang w:val="fr-CH"/>
              </w:rPr>
              <w:t>Aborder les évolutions structurelles et les changements de manière proactive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1AFFE6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008801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D80B07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361402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2BB14F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962492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3DEC29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221282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3582367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D58998" w14:textId="443211D9" w:rsidR="001C4905" w:rsidRPr="00896FFE" w:rsidRDefault="00056FEE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Planification de la succession</w:t>
            </w: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0C5040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81532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6FA4C1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7733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10638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79263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C7A6D5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02917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4A48A14" w14:textId="77777777" w:rsidTr="00647C6B">
        <w:trPr>
          <w:cantSplit/>
        </w:trPr>
        <w:tc>
          <w:tcPr>
            <w:tcW w:w="412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7530115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48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65D543A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44086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575077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9516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33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5AD3F1E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17848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1487" w:type="dxa"/>
            <w:tcBorders>
              <w:top w:val="dotted" w:sz="4" w:space="0" w:color="auto"/>
            </w:tcBorders>
            <w:vAlign w:val="center"/>
          </w:tcPr>
          <w:p w14:paraId="425B53A4" w14:textId="77777777" w:rsidR="001C4905" w:rsidRPr="00896FFE" w:rsidRDefault="004866A0" w:rsidP="00647C6B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702442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</w:tbl>
    <w:p w14:paraId="7751F063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1D7FFEFA" w14:textId="482E9D7F" w:rsidR="001C4905" w:rsidRPr="00896FFE" w:rsidRDefault="001C4905" w:rsidP="00647C6B">
      <w:pPr>
        <w:rPr>
          <w:rFonts w:cstheme="minorHAnsi"/>
          <w:b/>
          <w:i/>
          <w:lang w:val="fr-CH"/>
        </w:rPr>
      </w:pPr>
    </w:p>
    <w:p w14:paraId="3F5CF504" w14:textId="77777777" w:rsidR="00C10A53" w:rsidRPr="00896FFE" w:rsidRDefault="00C10A53" w:rsidP="00647C6B">
      <w:pPr>
        <w:rPr>
          <w:rFonts w:cstheme="minorHAnsi"/>
          <w:b/>
          <w:i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1A974E01" w14:textId="77777777" w:rsidTr="00647C6B">
        <w:tc>
          <w:tcPr>
            <w:tcW w:w="9923" w:type="dxa"/>
            <w:shd w:val="clear" w:color="auto" w:fill="auto"/>
          </w:tcPr>
          <w:p w14:paraId="52657DC8" w14:textId="3E8E86B1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supérieure/du supérieur</w:t>
            </w:r>
          </w:p>
        </w:tc>
      </w:tr>
      <w:tr w:rsidR="001C4905" w:rsidRPr="00B90920" w14:paraId="22303196" w14:textId="77777777" w:rsidTr="00647C6B">
        <w:trPr>
          <w:trHeight w:val="851"/>
        </w:trPr>
        <w:tc>
          <w:tcPr>
            <w:tcW w:w="9923" w:type="dxa"/>
            <w:shd w:val="clear" w:color="auto" w:fill="auto"/>
          </w:tcPr>
          <w:p w14:paraId="399848DE" w14:textId="2CDEDFC6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2DEAFF2A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9923"/>
      </w:tblGrid>
      <w:tr w:rsidR="001C4905" w:rsidRPr="00B90920" w14:paraId="150BDB79" w14:textId="77777777" w:rsidTr="00647C6B">
        <w:tc>
          <w:tcPr>
            <w:tcW w:w="9464" w:type="dxa"/>
            <w:shd w:val="clear" w:color="auto" w:fill="auto"/>
          </w:tcPr>
          <w:p w14:paraId="2B4BC686" w14:textId="0B36E791" w:rsidR="001C4905" w:rsidRPr="00896FFE" w:rsidRDefault="009413ED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Remarques de la collaboratrice/du collaborateur</w:t>
            </w:r>
          </w:p>
        </w:tc>
      </w:tr>
      <w:tr w:rsidR="001C4905" w:rsidRPr="00B90920" w14:paraId="365417D5" w14:textId="77777777" w:rsidTr="00647C6B">
        <w:trPr>
          <w:trHeight w:val="851"/>
        </w:trPr>
        <w:tc>
          <w:tcPr>
            <w:tcW w:w="9464" w:type="dxa"/>
            <w:shd w:val="clear" w:color="auto" w:fill="auto"/>
          </w:tcPr>
          <w:p w14:paraId="02EF6DCE" w14:textId="7D3B6ACB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53230F5C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1AA50A84" w14:textId="77777777" w:rsidR="00C10A53" w:rsidRPr="00896FFE" w:rsidRDefault="00C10A53">
      <w:pPr>
        <w:spacing w:after="120"/>
        <w:rPr>
          <w:rFonts w:cstheme="minorHAnsi"/>
          <w:lang w:val="fr-CH"/>
        </w:rPr>
      </w:pPr>
    </w:p>
    <w:p w14:paraId="448997BE" w14:textId="6C307929" w:rsidR="00647C6B" w:rsidRPr="00896FFE" w:rsidRDefault="00647C6B">
      <w:pPr>
        <w:spacing w:after="120"/>
        <w:rPr>
          <w:rFonts w:cstheme="minorHAnsi"/>
          <w:lang w:val="fr-CH"/>
        </w:rPr>
      </w:pPr>
      <w:r w:rsidRPr="00896FFE">
        <w:rPr>
          <w:rFonts w:cstheme="minorHAnsi"/>
          <w:lang w:val="fr-CH"/>
        </w:rPr>
        <w:br w:type="page"/>
      </w:r>
    </w:p>
    <w:p w14:paraId="6D8F1B81" w14:textId="7E91D817" w:rsidR="00647C6B" w:rsidRPr="00896FFE" w:rsidRDefault="009413ED" w:rsidP="005778F7">
      <w:pPr>
        <w:pStyle w:val="TitelBetreff11pt"/>
        <w:rPr>
          <w:lang w:val="fr-CH"/>
        </w:rPr>
      </w:pPr>
      <w:r>
        <w:rPr>
          <w:lang w:val="fr-CH"/>
        </w:rPr>
        <w:lastRenderedPageBreak/>
        <w:t>Réalisation des objectifs</w:t>
      </w:r>
      <w:r w:rsidR="002E2A22" w:rsidRPr="00896FFE">
        <w:rPr>
          <w:lang w:val="fr-CH"/>
        </w:rPr>
        <w:t xml:space="preserve"> [</w:t>
      </w:r>
      <w:r>
        <w:rPr>
          <w:lang w:val="fr-CH"/>
        </w:rPr>
        <w:t>année</w:t>
      </w:r>
      <w:r w:rsidR="002E2A22" w:rsidRPr="00896FFE">
        <w:rPr>
          <w:lang w:val="fr-CH"/>
        </w:rPr>
        <w:t>]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2344"/>
        <w:gridCol w:w="2972"/>
        <w:gridCol w:w="1635"/>
        <w:gridCol w:w="2972"/>
      </w:tblGrid>
      <w:tr w:rsidR="001C4905" w:rsidRPr="00896FFE" w14:paraId="62D1F4CE" w14:textId="77777777" w:rsidTr="005778F7">
        <w:trPr>
          <w:trHeight w:val="90"/>
        </w:trPr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261F1FA6" w14:textId="276233FF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N</w:t>
            </w:r>
            <w:r w:rsidR="009413ED">
              <w:rPr>
                <w:rFonts w:cstheme="minorHAnsi"/>
                <w:lang w:val="fr-CH"/>
              </w:rPr>
              <w:t>om</w:t>
            </w:r>
            <w:r w:rsidRPr="00896FFE">
              <w:rPr>
                <w:rFonts w:cstheme="minorHAnsi"/>
                <w:lang w:val="fr-CH"/>
              </w:rPr>
              <w:t xml:space="preserve">, </w:t>
            </w:r>
            <w:r w:rsidR="009413ED">
              <w:rPr>
                <w:rFonts w:cstheme="minorHAnsi"/>
                <w:lang w:val="fr-CH"/>
              </w:rPr>
              <w:t>Prénom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130DD97B" w14:textId="03CE093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</w:tcPr>
          <w:p w14:paraId="155D03AD" w14:textId="317883D5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F</w:t>
            </w:r>
            <w:r w:rsidR="009413ED">
              <w:rPr>
                <w:rFonts w:cstheme="minorHAnsi"/>
                <w:lang w:val="fr-CH"/>
              </w:rPr>
              <w:t>onction</w:t>
            </w:r>
            <w:r w:rsidRPr="00896FFE">
              <w:rPr>
                <w:rFonts w:cstheme="minorHAnsi"/>
                <w:lang w:val="fr-CH"/>
              </w:rPr>
              <w:t xml:space="preserve"> 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2C62BBF8" w14:textId="2256E328" w:rsidR="001C4905" w:rsidRPr="00896FFE" w:rsidRDefault="001C4905" w:rsidP="00647C6B">
            <w:pPr>
              <w:rPr>
                <w:rFonts w:cstheme="minorHAnsi"/>
                <w:bCs/>
                <w:lang w:val="fr-CH"/>
              </w:rPr>
            </w:pPr>
          </w:p>
        </w:tc>
      </w:tr>
      <w:tr w:rsidR="001C4905" w:rsidRPr="00896FFE" w14:paraId="678FE8ED" w14:textId="77777777" w:rsidTr="005778F7">
        <w:trPr>
          <w:trHeight w:val="90"/>
        </w:trPr>
        <w:tc>
          <w:tcPr>
            <w:tcW w:w="2344" w:type="dxa"/>
            <w:tcBorders>
              <w:left w:val="nil"/>
              <w:right w:val="nil"/>
            </w:tcBorders>
          </w:tcPr>
          <w:p w14:paraId="2BA96944" w14:textId="24D0975F" w:rsidR="001C4905" w:rsidRPr="00896FFE" w:rsidRDefault="009413ED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Département</w:t>
            </w:r>
          </w:p>
        </w:tc>
        <w:tc>
          <w:tcPr>
            <w:tcW w:w="2972" w:type="dxa"/>
            <w:tcBorders>
              <w:left w:val="nil"/>
              <w:right w:val="nil"/>
            </w:tcBorders>
          </w:tcPr>
          <w:p w14:paraId="1D3814CC" w14:textId="41AA9164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</w:tcPr>
          <w:p w14:paraId="0B828757" w14:textId="1549F219" w:rsidR="001C4905" w:rsidRPr="00896FFE" w:rsidRDefault="009413ED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Supérieur-e</w:t>
            </w:r>
          </w:p>
        </w:tc>
        <w:tc>
          <w:tcPr>
            <w:tcW w:w="2972" w:type="dxa"/>
            <w:tcBorders>
              <w:left w:val="nil"/>
              <w:right w:val="nil"/>
            </w:tcBorders>
          </w:tcPr>
          <w:p w14:paraId="298ED50C" w14:textId="2B52EE53" w:rsidR="001C4905" w:rsidRPr="00896FFE" w:rsidRDefault="001C4905" w:rsidP="00647C6B">
            <w:pPr>
              <w:rPr>
                <w:rFonts w:cstheme="minorHAnsi"/>
                <w:bCs/>
                <w:lang w:val="fr-CH"/>
              </w:rPr>
            </w:pPr>
          </w:p>
        </w:tc>
      </w:tr>
      <w:tr w:rsidR="001C4905" w:rsidRPr="00896FFE" w14:paraId="19447D06" w14:textId="77777777" w:rsidTr="005778F7">
        <w:trPr>
          <w:trHeight w:val="90"/>
        </w:trPr>
        <w:tc>
          <w:tcPr>
            <w:tcW w:w="2344" w:type="dxa"/>
            <w:tcBorders>
              <w:top w:val="nil"/>
              <w:left w:val="nil"/>
              <w:right w:val="nil"/>
            </w:tcBorders>
          </w:tcPr>
          <w:p w14:paraId="16E7B573" w14:textId="73E1A0EF" w:rsidR="001C4905" w:rsidRPr="00896FFE" w:rsidRDefault="009413ED" w:rsidP="005778F7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Date d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>entrée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5228BF17" w14:textId="6E2C13A3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</w:tcPr>
          <w:p w14:paraId="0037A5AF" w14:textId="2A7DE6A3" w:rsidR="001C4905" w:rsidRPr="00896FFE" w:rsidRDefault="009413ED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Taux d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>occupation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71DBD342" w14:textId="1D59057B" w:rsidR="001C4905" w:rsidRPr="00896FFE" w:rsidRDefault="001C4905" w:rsidP="00647C6B">
            <w:pPr>
              <w:rPr>
                <w:rFonts w:cstheme="minorHAnsi"/>
                <w:bCs/>
                <w:lang w:val="fr-CH"/>
              </w:rPr>
            </w:pPr>
          </w:p>
        </w:tc>
      </w:tr>
    </w:tbl>
    <w:p w14:paraId="737CFC35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1CE483D4" w14:textId="77777777" w:rsidR="001C4905" w:rsidRPr="00896FFE" w:rsidRDefault="001C4905" w:rsidP="00647C6B">
      <w:pPr>
        <w:rPr>
          <w:rFonts w:cstheme="minorHAnsi"/>
          <w:b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052"/>
        <w:gridCol w:w="1457"/>
        <w:gridCol w:w="1459"/>
        <w:gridCol w:w="1459"/>
        <w:gridCol w:w="1496"/>
      </w:tblGrid>
      <w:tr w:rsidR="001C4905" w:rsidRPr="00896FFE" w14:paraId="43236FA3" w14:textId="77777777" w:rsidTr="00647C6B">
        <w:tc>
          <w:tcPr>
            <w:tcW w:w="2042" w:type="pct"/>
            <w:tcBorders>
              <w:top w:val="single" w:sz="4" w:space="0" w:color="auto"/>
            </w:tcBorders>
            <w:shd w:val="clear" w:color="auto" w:fill="auto"/>
          </w:tcPr>
          <w:p w14:paraId="05A21830" w14:textId="57835D23" w:rsidR="001C4905" w:rsidRPr="00896FFE" w:rsidRDefault="001C4905" w:rsidP="00647C6B">
            <w:pPr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lang w:val="fr-CH"/>
              </w:rPr>
              <w:t>(</w:t>
            </w:r>
            <w:r w:rsidR="00002597">
              <w:rPr>
                <w:rFonts w:cstheme="minorHAnsi"/>
                <w:lang w:val="fr-CH"/>
              </w:rPr>
              <w:t>niveau</w:t>
            </w:r>
            <w:r w:rsidR="002409C5">
              <w:rPr>
                <w:rFonts w:cstheme="minorHAnsi"/>
                <w:lang w:val="fr-CH"/>
              </w:rPr>
              <w:t xml:space="preserve"> d</w:t>
            </w:r>
            <w:r w:rsidR="00A72A1B">
              <w:rPr>
                <w:rFonts w:cstheme="minorHAnsi"/>
                <w:lang w:val="fr-CH"/>
              </w:rPr>
              <w:t>’</w:t>
            </w:r>
            <w:r w:rsidR="00A72A1B" w:rsidRPr="00A72A1B">
              <w:rPr>
                <w:rFonts w:cstheme="minorHAnsi"/>
                <w:lang w:val="fr-CH"/>
              </w:rPr>
              <w:t>appréciation</w:t>
            </w:r>
            <w:r w:rsidR="002409C5" w:rsidRPr="00896FFE">
              <w:rPr>
                <w:rFonts w:cstheme="minorHAnsi"/>
                <w:lang w:val="fr-CH"/>
              </w:rPr>
              <w:t xml:space="preserve"> </w:t>
            </w:r>
            <w:r w:rsidR="002409C5">
              <w:rPr>
                <w:rFonts w:cstheme="minorHAnsi"/>
                <w:lang w:val="fr-CH"/>
              </w:rPr>
              <w:t>selon le tableau en dernière page</w:t>
            </w:r>
            <w:r w:rsidRPr="00896FFE">
              <w:rPr>
                <w:rFonts w:cstheme="minorHAnsi"/>
                <w:lang w:val="fr-CH"/>
              </w:rPr>
              <w:t>)</w:t>
            </w:r>
          </w:p>
          <w:p w14:paraId="36869772" w14:textId="7777777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  <w:p w14:paraId="646CB81E" w14:textId="65C919ED" w:rsidR="001C4905" w:rsidRPr="00896FFE" w:rsidRDefault="002409C5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L</w:t>
            </w:r>
            <w:r w:rsidR="00F66610">
              <w:rPr>
                <w:rFonts w:cstheme="minorHAnsi"/>
                <w:lang w:val="fr-CH"/>
              </w:rPr>
              <w:t>’</w:t>
            </w:r>
            <w:r>
              <w:rPr>
                <w:rFonts w:cstheme="minorHAnsi"/>
                <w:lang w:val="fr-CH"/>
              </w:rPr>
              <w:t xml:space="preserve">objectif a été </w:t>
            </w:r>
            <w:r w:rsidR="001C4905" w:rsidRPr="00896FFE">
              <w:rPr>
                <w:rFonts w:cstheme="minorHAnsi"/>
                <w:lang w:val="fr-CH"/>
              </w:rPr>
              <w:t>…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14:paraId="39E05095" w14:textId="77777777" w:rsidR="001C4905" w:rsidRPr="00896FFE" w:rsidRDefault="001C4905" w:rsidP="005778F7">
            <w:pPr>
              <w:jc w:val="center"/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D803D5E" w14:textId="77777777" w:rsidR="001C4905" w:rsidRPr="00896FFE" w:rsidRDefault="001C4905" w:rsidP="005778F7">
            <w:pPr>
              <w:jc w:val="center"/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BBF25CC" w14:textId="77777777" w:rsidR="001C4905" w:rsidRPr="00896FFE" w:rsidRDefault="001C4905" w:rsidP="005778F7">
            <w:pPr>
              <w:jc w:val="center"/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1F19FD9F" w14:textId="77777777" w:rsidR="001C4905" w:rsidRPr="00896FFE" w:rsidRDefault="001C4905" w:rsidP="005778F7">
            <w:pPr>
              <w:jc w:val="center"/>
              <w:rPr>
                <w:rFonts w:cstheme="minorHAnsi"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</w:p>
        </w:tc>
      </w:tr>
      <w:tr w:rsidR="001C4905" w:rsidRPr="00896FFE" w14:paraId="18858CF8" w14:textId="77777777" w:rsidTr="00647C6B">
        <w:tc>
          <w:tcPr>
            <w:tcW w:w="2042" w:type="pct"/>
            <w:shd w:val="clear" w:color="auto" w:fill="auto"/>
          </w:tcPr>
          <w:p w14:paraId="417EA6DE" w14:textId="39C72300" w:rsidR="001C4905" w:rsidRPr="00896FFE" w:rsidRDefault="002409C5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Objectif</w:t>
            </w:r>
            <w:r w:rsidR="001C4905" w:rsidRPr="00896FFE">
              <w:rPr>
                <w:rFonts w:cstheme="minorHAnsi"/>
                <w:b/>
                <w:lang w:val="fr-CH"/>
              </w:rPr>
              <w:t xml:space="preserve"> 1</w:t>
            </w:r>
          </w:p>
        </w:tc>
        <w:tc>
          <w:tcPr>
            <w:tcW w:w="734" w:type="pct"/>
            <w:shd w:val="clear" w:color="auto" w:fill="auto"/>
          </w:tcPr>
          <w:p w14:paraId="32D466A5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40966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1972932C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39426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5B84C08C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42719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54" w:type="pct"/>
          </w:tcPr>
          <w:p w14:paraId="0EDB923B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433551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35221B90" w14:textId="77777777" w:rsidTr="00647C6B">
        <w:tc>
          <w:tcPr>
            <w:tcW w:w="5000" w:type="pct"/>
            <w:gridSpan w:val="5"/>
            <w:shd w:val="clear" w:color="auto" w:fill="auto"/>
          </w:tcPr>
          <w:p w14:paraId="7790F6A8" w14:textId="6BC0697D" w:rsidR="00FB3377" w:rsidRPr="00896FFE" w:rsidRDefault="00FB3377" w:rsidP="00FB3377">
            <w:pPr>
              <w:rPr>
                <w:rFonts w:cstheme="minorHAnsi"/>
                <w:lang w:val="fr-CH"/>
              </w:rPr>
            </w:pPr>
          </w:p>
          <w:p w14:paraId="0F5372CF" w14:textId="77777777" w:rsidR="00FB3377" w:rsidRPr="00896FFE" w:rsidRDefault="00FB3377" w:rsidP="00647C6B">
            <w:pPr>
              <w:rPr>
                <w:rFonts w:cstheme="minorHAnsi"/>
                <w:lang w:val="fr-CH"/>
              </w:rPr>
            </w:pPr>
          </w:p>
          <w:p w14:paraId="0F6838B5" w14:textId="6E1D7D0A" w:rsidR="001C4905" w:rsidRPr="00896FFE" w:rsidRDefault="002409C5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Commentaire</w:t>
            </w:r>
          </w:p>
          <w:p w14:paraId="2C543280" w14:textId="6B7CF2F7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  <w:tr w:rsidR="001C4905" w:rsidRPr="00896FFE" w14:paraId="7AEBC3FD" w14:textId="77777777" w:rsidTr="00647C6B">
        <w:tc>
          <w:tcPr>
            <w:tcW w:w="2042" w:type="pct"/>
            <w:shd w:val="clear" w:color="auto" w:fill="auto"/>
          </w:tcPr>
          <w:p w14:paraId="78882C97" w14:textId="3BCA9EEF" w:rsidR="001C4905" w:rsidRPr="00896FFE" w:rsidRDefault="002409C5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Objectif</w:t>
            </w:r>
            <w:r w:rsidR="001C4905" w:rsidRPr="00896FFE">
              <w:rPr>
                <w:rFonts w:cstheme="minorHAnsi"/>
                <w:b/>
                <w:lang w:val="fr-CH"/>
              </w:rPr>
              <w:t xml:space="preserve"> 2</w:t>
            </w:r>
          </w:p>
        </w:tc>
        <w:tc>
          <w:tcPr>
            <w:tcW w:w="734" w:type="pct"/>
            <w:shd w:val="clear" w:color="auto" w:fill="auto"/>
          </w:tcPr>
          <w:p w14:paraId="1B238F6C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24399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3E41F1BC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2121800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02E3886D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825935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54" w:type="pct"/>
          </w:tcPr>
          <w:p w14:paraId="6DF569E1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198739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4A7DC6FB" w14:textId="77777777" w:rsidTr="00647C6B">
        <w:tc>
          <w:tcPr>
            <w:tcW w:w="5000" w:type="pct"/>
            <w:gridSpan w:val="5"/>
            <w:shd w:val="clear" w:color="auto" w:fill="auto"/>
          </w:tcPr>
          <w:p w14:paraId="7B5ED64F" w14:textId="77777777" w:rsidR="002409C5" w:rsidRPr="00896FFE" w:rsidRDefault="002409C5" w:rsidP="002409C5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Commentaire</w:t>
            </w:r>
          </w:p>
          <w:p w14:paraId="19CF8DC0" w14:textId="3381EC6F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  <w:tr w:rsidR="001C4905" w:rsidRPr="00896FFE" w14:paraId="107E7AB3" w14:textId="77777777" w:rsidTr="00647C6B">
        <w:tc>
          <w:tcPr>
            <w:tcW w:w="2042" w:type="pct"/>
            <w:shd w:val="clear" w:color="auto" w:fill="auto"/>
          </w:tcPr>
          <w:p w14:paraId="564768EB" w14:textId="1EF48522" w:rsidR="001C4905" w:rsidRPr="00896FFE" w:rsidRDefault="002409C5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Objectif</w:t>
            </w:r>
            <w:r w:rsidR="001C4905" w:rsidRPr="00896FFE">
              <w:rPr>
                <w:rFonts w:cstheme="minorHAnsi"/>
                <w:b/>
                <w:lang w:val="fr-CH"/>
              </w:rPr>
              <w:t xml:space="preserve"> 3</w:t>
            </w:r>
          </w:p>
        </w:tc>
        <w:tc>
          <w:tcPr>
            <w:tcW w:w="734" w:type="pct"/>
            <w:shd w:val="clear" w:color="auto" w:fill="auto"/>
          </w:tcPr>
          <w:p w14:paraId="0C90E221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982661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2D3FCEE7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63676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03F12F44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132930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54" w:type="pct"/>
          </w:tcPr>
          <w:p w14:paraId="56AEF1C8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-215361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3A230AAF" w14:textId="77777777" w:rsidTr="00647C6B">
        <w:tc>
          <w:tcPr>
            <w:tcW w:w="5000" w:type="pct"/>
            <w:gridSpan w:val="5"/>
            <w:shd w:val="clear" w:color="auto" w:fill="auto"/>
          </w:tcPr>
          <w:p w14:paraId="1D45DC8B" w14:textId="77777777" w:rsidR="002409C5" w:rsidRPr="00896FFE" w:rsidRDefault="002409C5" w:rsidP="002409C5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Commentaire</w:t>
            </w:r>
          </w:p>
          <w:p w14:paraId="2E2770E7" w14:textId="1A583E29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  <w:tr w:rsidR="001C4905" w:rsidRPr="00896FFE" w14:paraId="21329E77" w14:textId="77777777" w:rsidTr="00647C6B">
        <w:tc>
          <w:tcPr>
            <w:tcW w:w="2042" w:type="pct"/>
            <w:shd w:val="clear" w:color="auto" w:fill="auto"/>
          </w:tcPr>
          <w:p w14:paraId="6D5DC153" w14:textId="2434DFB7" w:rsidR="001C4905" w:rsidRPr="00896FFE" w:rsidRDefault="002409C5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Objectif</w:t>
            </w:r>
            <w:r w:rsidR="001C4905" w:rsidRPr="00896FFE">
              <w:rPr>
                <w:rFonts w:cstheme="minorHAnsi"/>
                <w:b/>
                <w:lang w:val="fr-CH"/>
              </w:rPr>
              <w:t xml:space="preserve"> 4</w:t>
            </w:r>
          </w:p>
        </w:tc>
        <w:tc>
          <w:tcPr>
            <w:tcW w:w="734" w:type="pct"/>
            <w:shd w:val="clear" w:color="auto" w:fill="auto"/>
          </w:tcPr>
          <w:p w14:paraId="40CE809E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769817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4D2903CA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15535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35" w:type="pct"/>
            <w:shd w:val="clear" w:color="auto" w:fill="auto"/>
          </w:tcPr>
          <w:p w14:paraId="398346C8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503556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  <w:tc>
          <w:tcPr>
            <w:tcW w:w="754" w:type="pct"/>
          </w:tcPr>
          <w:p w14:paraId="7C3F3DCB" w14:textId="77777777" w:rsidR="001C4905" w:rsidRPr="00896FFE" w:rsidRDefault="004866A0" w:rsidP="005778F7">
            <w:pPr>
              <w:jc w:val="center"/>
              <w:rPr>
                <w:rFonts w:cstheme="minorHAnsi"/>
                <w:lang w:val="fr-CH"/>
              </w:rPr>
            </w:pPr>
            <w:sdt>
              <w:sdtPr>
                <w:rPr>
                  <w:rFonts w:cstheme="minorHAnsi"/>
                  <w:lang w:val="fr-CH"/>
                </w:rPr>
                <w:id w:val="40149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905" w:rsidRPr="00896FFE">
                  <w:rPr>
                    <w:rFonts w:ascii="Segoe UI Symbol" w:hAnsi="Segoe UI Symbol" w:cs="Segoe UI Symbol"/>
                    <w:lang w:val="fr-CH"/>
                  </w:rPr>
                  <w:t>☐</w:t>
                </w:r>
              </w:sdtContent>
            </w:sdt>
          </w:p>
        </w:tc>
      </w:tr>
      <w:tr w:rsidR="001C4905" w:rsidRPr="00896FFE" w14:paraId="283999E1" w14:textId="77777777" w:rsidTr="00647C6B">
        <w:tc>
          <w:tcPr>
            <w:tcW w:w="5000" w:type="pct"/>
            <w:gridSpan w:val="5"/>
            <w:shd w:val="clear" w:color="auto" w:fill="auto"/>
          </w:tcPr>
          <w:p w14:paraId="1C2A92B2" w14:textId="77777777" w:rsidR="002409C5" w:rsidRPr="00896FFE" w:rsidRDefault="002409C5" w:rsidP="002409C5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Commentaire</w:t>
            </w:r>
          </w:p>
          <w:p w14:paraId="53C42E85" w14:textId="46556A95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44D1265A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022E561F" w14:textId="77777777" w:rsidR="00C10A53" w:rsidRPr="00896FFE" w:rsidRDefault="00C10A53" w:rsidP="00647C6B">
      <w:pPr>
        <w:rPr>
          <w:rFonts w:cstheme="minorHAnsi"/>
          <w:lang w:val="fr-CH"/>
        </w:rPr>
      </w:pPr>
    </w:p>
    <w:p w14:paraId="291FDD68" w14:textId="48911DBA" w:rsidR="001C4905" w:rsidRPr="00896FFE" w:rsidRDefault="001C4905" w:rsidP="00647C6B">
      <w:pPr>
        <w:rPr>
          <w:rFonts w:cstheme="minorHAnsi"/>
          <w:lang w:val="fr-CH"/>
        </w:rPr>
      </w:pPr>
      <w:r w:rsidRPr="00896FFE">
        <w:rPr>
          <w:rFonts w:cstheme="minorHAnsi"/>
          <w:lang w:val="fr-CH"/>
        </w:rPr>
        <w:br w:type="page"/>
      </w:r>
    </w:p>
    <w:p w14:paraId="467DABE2" w14:textId="150047FD" w:rsidR="001C4905" w:rsidRPr="00896FFE" w:rsidRDefault="00CE5513" w:rsidP="005778F7">
      <w:pPr>
        <w:pStyle w:val="TitelBetreff11pt"/>
        <w:rPr>
          <w:lang w:val="fr-CH"/>
        </w:rPr>
      </w:pPr>
      <w:r>
        <w:rPr>
          <w:lang w:val="fr-CH"/>
        </w:rPr>
        <w:lastRenderedPageBreak/>
        <w:t>Évaluation globale</w:t>
      </w:r>
      <w:r w:rsidR="001C4905" w:rsidRPr="00896FFE">
        <w:rPr>
          <w:lang w:val="fr-CH"/>
        </w:rPr>
        <w:t xml:space="preserve"> </w:t>
      </w:r>
      <w:r w:rsidR="002E2A22" w:rsidRPr="00896FFE">
        <w:rPr>
          <w:lang w:val="fr-CH"/>
        </w:rPr>
        <w:t>[</w:t>
      </w:r>
      <w:r>
        <w:rPr>
          <w:lang w:val="fr-CH"/>
        </w:rPr>
        <w:t>année</w:t>
      </w:r>
      <w:r w:rsidR="002E2A22" w:rsidRPr="00896FFE">
        <w:rPr>
          <w:lang w:val="fr-CH"/>
        </w:rPr>
        <w:t xml:space="preserve"> ]</w:t>
      </w:r>
    </w:p>
    <w:p w14:paraId="5E37D36B" w14:textId="55D66869" w:rsidR="001C4905" w:rsidRPr="00896FFE" w:rsidRDefault="00CE5513" w:rsidP="00647C6B">
      <w:pPr>
        <w:rPr>
          <w:rFonts w:cstheme="minorHAnsi"/>
          <w:lang w:val="fr-CH"/>
        </w:rPr>
      </w:pPr>
      <w:r w:rsidRPr="00CE5513">
        <w:rPr>
          <w:rFonts w:cstheme="minorHAnsi"/>
          <w:lang w:val="fr-CH"/>
        </w:rPr>
        <w:t>L</w:t>
      </w:r>
      <w:r w:rsidR="00F66610">
        <w:rPr>
          <w:rFonts w:cstheme="minorHAnsi"/>
          <w:lang w:val="fr-CH"/>
        </w:rPr>
        <w:t>’</w:t>
      </w:r>
      <w:r w:rsidRPr="00CE5513">
        <w:rPr>
          <w:rFonts w:cstheme="minorHAnsi"/>
          <w:lang w:val="fr-CH"/>
        </w:rPr>
        <w:t xml:space="preserve">évaluation globale doit être indiquée à la fois par </w:t>
      </w:r>
      <w:r w:rsidR="00A72A1B">
        <w:rPr>
          <w:rFonts w:cstheme="minorHAnsi"/>
          <w:lang w:val="fr-CH"/>
        </w:rPr>
        <w:t xml:space="preserve">le </w:t>
      </w:r>
      <w:r w:rsidR="00002597">
        <w:rPr>
          <w:rFonts w:cstheme="minorHAnsi"/>
          <w:lang w:val="fr-CH"/>
        </w:rPr>
        <w:t>niveau</w:t>
      </w:r>
      <w:r w:rsidRPr="00CE5513">
        <w:rPr>
          <w:rFonts w:cstheme="minorHAnsi"/>
          <w:lang w:val="fr-CH"/>
        </w:rPr>
        <w:t xml:space="preserve"> d</w:t>
      </w:r>
      <w:r w:rsidR="00A72A1B">
        <w:rPr>
          <w:rFonts w:cstheme="minorHAnsi"/>
          <w:lang w:val="fr-CH"/>
        </w:rPr>
        <w:t>’appréciation</w:t>
      </w:r>
      <w:r>
        <w:rPr>
          <w:rFonts w:cstheme="minorHAnsi"/>
          <w:lang w:val="fr-CH"/>
        </w:rPr>
        <w:t xml:space="preserve"> </w:t>
      </w:r>
      <w:r w:rsidRPr="00CE5513">
        <w:rPr>
          <w:rFonts w:cstheme="minorHAnsi"/>
          <w:lang w:val="fr-CH"/>
        </w:rPr>
        <w:t xml:space="preserve">et </w:t>
      </w:r>
      <w:r w:rsidR="001F0F04">
        <w:rPr>
          <w:rFonts w:cstheme="minorHAnsi"/>
          <w:lang w:val="fr-CH"/>
        </w:rPr>
        <w:t xml:space="preserve">une </w:t>
      </w:r>
      <w:r w:rsidR="00BA7109">
        <w:rPr>
          <w:rFonts w:cstheme="minorHAnsi"/>
          <w:lang w:val="fr-CH"/>
        </w:rPr>
        <w:t>mention</w:t>
      </w:r>
      <w:r w:rsidR="001F0F04">
        <w:rPr>
          <w:rFonts w:cstheme="minorHAnsi"/>
          <w:lang w:val="fr-CH"/>
        </w:rPr>
        <w:t xml:space="preserve"> écrite</w:t>
      </w:r>
      <w:r w:rsidRPr="00CE5513">
        <w:rPr>
          <w:rFonts w:cstheme="minorHAnsi"/>
          <w:lang w:val="fr-CH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68" w:type="dxa"/>
          <w:bottom w:w="113" w:type="dxa"/>
          <w:right w:w="68" w:type="dxa"/>
        </w:tblCellMar>
        <w:tblLook w:val="04A0" w:firstRow="1" w:lastRow="0" w:firstColumn="1" w:lastColumn="0" w:noHBand="0" w:noVBand="1"/>
      </w:tblPr>
      <w:tblGrid>
        <w:gridCol w:w="2368"/>
        <w:gridCol w:w="2514"/>
        <w:gridCol w:w="2367"/>
        <w:gridCol w:w="2662"/>
      </w:tblGrid>
      <w:tr w:rsidR="001C4905" w:rsidRPr="00B90920" w14:paraId="7BDB5C70" w14:textId="77777777" w:rsidTr="00647C6B">
        <w:trPr>
          <w:cantSplit/>
        </w:trPr>
        <w:tc>
          <w:tcPr>
            <w:tcW w:w="1194" w:type="pct"/>
            <w:shd w:val="clear" w:color="auto" w:fill="auto"/>
          </w:tcPr>
          <w:p w14:paraId="1EB6934E" w14:textId="77777777" w:rsidR="001C4905" w:rsidRPr="00896FFE" w:rsidRDefault="001C4905" w:rsidP="005778F7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</w:p>
          <w:p w14:paraId="5D3DCC3C" w14:textId="7140AE03" w:rsidR="001C4905" w:rsidRPr="00896FFE" w:rsidRDefault="004D72E6" w:rsidP="005778F7">
            <w:pPr>
              <w:jc w:val="center"/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Excellent</w:t>
            </w:r>
          </w:p>
          <w:p w14:paraId="26D0FCC7" w14:textId="4AB118B5" w:rsidR="001C4905" w:rsidRPr="00896FFE" w:rsidRDefault="008141D0" w:rsidP="005778F7">
            <w:pPr>
              <w:jc w:val="center"/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Nettement dépassé ou plus que rempli</w:t>
            </w:r>
          </w:p>
        </w:tc>
        <w:tc>
          <w:tcPr>
            <w:tcW w:w="1268" w:type="pct"/>
            <w:shd w:val="clear" w:color="auto" w:fill="auto"/>
          </w:tcPr>
          <w:p w14:paraId="3A7E361C" w14:textId="77777777" w:rsidR="001C4905" w:rsidRPr="00896FFE" w:rsidRDefault="001C4905" w:rsidP="005778F7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</w:p>
          <w:p w14:paraId="16EEA585" w14:textId="2BADFEBD" w:rsidR="001C4905" w:rsidRPr="00896FFE" w:rsidRDefault="00CA221E" w:rsidP="005778F7">
            <w:pPr>
              <w:jc w:val="center"/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Bien</w:t>
            </w:r>
          </w:p>
          <w:p w14:paraId="5C508E85" w14:textId="1C2353B8" w:rsidR="001C4905" w:rsidRPr="00896FFE" w:rsidRDefault="00C62A21" w:rsidP="005778F7">
            <w:pPr>
              <w:jc w:val="center"/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complétement atteint ou rempli</w:t>
            </w:r>
          </w:p>
        </w:tc>
        <w:tc>
          <w:tcPr>
            <w:tcW w:w="1194" w:type="pct"/>
            <w:shd w:val="clear" w:color="auto" w:fill="auto"/>
          </w:tcPr>
          <w:p w14:paraId="19786ECB" w14:textId="77777777" w:rsidR="001C4905" w:rsidRPr="00896FFE" w:rsidRDefault="001C4905" w:rsidP="005778F7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</w:p>
          <w:p w14:paraId="3C3F197E" w14:textId="55169D24" w:rsidR="001C4905" w:rsidRPr="00896FFE" w:rsidRDefault="004D72E6" w:rsidP="005778F7">
            <w:pPr>
              <w:jc w:val="center"/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Satisfaisant</w:t>
            </w:r>
          </w:p>
          <w:p w14:paraId="5BC1D602" w14:textId="7B88AF3E" w:rsidR="001C4905" w:rsidRPr="00896FFE" w:rsidRDefault="00C62A21" w:rsidP="005778F7">
            <w:pPr>
              <w:jc w:val="center"/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partiellement atteint ou rempli</w:t>
            </w:r>
          </w:p>
        </w:tc>
        <w:tc>
          <w:tcPr>
            <w:tcW w:w="1343" w:type="pct"/>
          </w:tcPr>
          <w:p w14:paraId="363BDF65" w14:textId="77777777" w:rsidR="001C4905" w:rsidRPr="00896FFE" w:rsidRDefault="001C4905" w:rsidP="005778F7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</w:p>
          <w:p w14:paraId="31F60946" w14:textId="2DA6A5F9" w:rsidR="001C4905" w:rsidRPr="00896FFE" w:rsidRDefault="00C62A21" w:rsidP="005778F7">
            <w:pPr>
              <w:jc w:val="center"/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Insuffisant</w:t>
            </w:r>
          </w:p>
          <w:p w14:paraId="46CE8544" w14:textId="58D79D2F" w:rsidR="001C4905" w:rsidRPr="00896FFE" w:rsidRDefault="00C62A21" w:rsidP="005778F7">
            <w:pPr>
              <w:jc w:val="center"/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non atteint ou non rempli</w:t>
            </w:r>
            <w:r w:rsidR="001C4905" w:rsidRPr="00896FFE">
              <w:rPr>
                <w:rFonts w:cstheme="minorHAnsi"/>
                <w:lang w:val="fr-CH"/>
              </w:rPr>
              <w:t xml:space="preserve"> </w:t>
            </w:r>
          </w:p>
        </w:tc>
      </w:tr>
      <w:tr w:rsidR="001C4905" w:rsidRPr="00896FFE" w14:paraId="0D878BF9" w14:textId="77777777" w:rsidTr="00647C6B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339E" w14:textId="77777777" w:rsidR="001C4905" w:rsidRPr="00896FFE" w:rsidRDefault="001C4905" w:rsidP="005778F7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A+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702D9" w14:textId="77777777" w:rsidR="001C4905" w:rsidRPr="00896FFE" w:rsidRDefault="001C4905" w:rsidP="005778F7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A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1F7D" w14:textId="77777777" w:rsidR="001C4905" w:rsidRPr="00896FFE" w:rsidRDefault="001C4905" w:rsidP="005778F7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B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E463" w14:textId="77777777" w:rsidR="001C4905" w:rsidRPr="00896FFE" w:rsidRDefault="001C4905" w:rsidP="005778F7">
            <w:pPr>
              <w:jc w:val="center"/>
              <w:rPr>
                <w:rFonts w:cstheme="minorHAnsi"/>
                <w:b/>
                <w:lang w:val="fr-CH"/>
              </w:rPr>
            </w:pPr>
            <w:r w:rsidRPr="00896FFE">
              <w:rPr>
                <w:rFonts w:cstheme="minorHAnsi"/>
                <w:b/>
                <w:lang w:val="fr-CH"/>
              </w:rPr>
              <w:t>C</w:t>
            </w:r>
          </w:p>
        </w:tc>
      </w:tr>
    </w:tbl>
    <w:p w14:paraId="2411996A" w14:textId="023C2D42" w:rsidR="001C4905" w:rsidRPr="00896FFE" w:rsidRDefault="001F47ED" w:rsidP="00647C6B">
      <w:pPr>
        <w:rPr>
          <w:rFonts w:cstheme="minorHAnsi"/>
          <w:b/>
          <w:i/>
          <w:lang w:val="fr-CH"/>
        </w:rPr>
      </w:pPr>
      <w:r>
        <w:rPr>
          <w:rFonts w:cstheme="minorHAnsi"/>
          <w:b/>
          <w:i/>
          <w:lang w:val="fr-CH"/>
        </w:rPr>
        <w:t>É</w:t>
      </w:r>
      <w:r w:rsidR="001C4905" w:rsidRPr="00896FFE">
        <w:rPr>
          <w:rFonts w:cstheme="minorHAnsi"/>
          <w:b/>
          <w:i/>
          <w:lang w:val="fr-CH"/>
        </w:rPr>
        <w:t>valuation</w:t>
      </w:r>
      <w:r>
        <w:rPr>
          <w:rFonts w:cstheme="minorHAnsi"/>
          <w:b/>
          <w:i/>
          <w:lang w:val="fr-CH"/>
        </w:rPr>
        <w:t xml:space="preserve"> d</w:t>
      </w:r>
      <w:r w:rsidR="001F0F04">
        <w:rPr>
          <w:rFonts w:cstheme="minorHAnsi"/>
          <w:b/>
          <w:i/>
          <w:lang w:val="fr-CH"/>
        </w:rPr>
        <w:t>u</w:t>
      </w:r>
      <w:r>
        <w:rPr>
          <w:rFonts w:cstheme="minorHAnsi"/>
          <w:b/>
          <w:i/>
          <w:lang w:val="fr-CH"/>
        </w:rPr>
        <w:t xml:space="preserve"> besoin d</w:t>
      </w:r>
      <w:r w:rsidR="00F66610">
        <w:rPr>
          <w:rFonts w:cstheme="minorHAnsi"/>
          <w:b/>
          <w:i/>
          <w:lang w:val="fr-CH"/>
        </w:rPr>
        <w:t>’</w:t>
      </w:r>
      <w:r w:rsidR="001F0F04">
        <w:rPr>
          <w:rFonts w:cstheme="minorHAnsi"/>
          <w:b/>
          <w:i/>
          <w:lang w:val="fr-CH"/>
        </w:rPr>
        <w:t xml:space="preserve">apporter des </w:t>
      </w:r>
      <w:r>
        <w:rPr>
          <w:rFonts w:cstheme="minorHAnsi"/>
          <w:b/>
          <w:i/>
          <w:lang w:val="fr-CH"/>
        </w:rPr>
        <w:t xml:space="preserve">éventuelles adaptations </w:t>
      </w:r>
      <w:r w:rsidR="001F0F04">
        <w:rPr>
          <w:rFonts w:cstheme="minorHAnsi"/>
          <w:b/>
          <w:i/>
          <w:lang w:val="fr-CH"/>
        </w:rPr>
        <w:t xml:space="preserve">au </w:t>
      </w:r>
      <w:r>
        <w:rPr>
          <w:rFonts w:cstheme="minorHAnsi"/>
          <w:b/>
          <w:i/>
          <w:lang w:val="fr-CH"/>
        </w:rPr>
        <w:t>cahier des charges existant</w:t>
      </w:r>
      <w:r w:rsidR="001C4905" w:rsidRPr="00896FFE">
        <w:rPr>
          <w:rFonts w:cstheme="minorHAnsi"/>
          <w:b/>
          <w:i/>
          <w:lang w:val="fr-CH"/>
        </w:rPr>
        <w:t>.</w:t>
      </w:r>
    </w:p>
    <w:p w14:paraId="523735B3" w14:textId="3A434571" w:rsidR="001C4905" w:rsidRPr="00896FFE" w:rsidRDefault="007B46A6" w:rsidP="00647C6B">
      <w:pPr>
        <w:rPr>
          <w:rFonts w:cstheme="minorHAnsi"/>
          <w:lang w:val="fr-CH"/>
        </w:rPr>
      </w:pPr>
      <w:r>
        <w:rPr>
          <w:rFonts w:cstheme="minorHAnsi"/>
          <w:b/>
          <w:lang w:val="fr-CH"/>
        </w:rPr>
        <w:t>Évaluation globale verbale</w:t>
      </w:r>
      <w:r w:rsidR="001C4905" w:rsidRPr="00896FFE">
        <w:rPr>
          <w:rFonts w:cstheme="minorHAnsi"/>
          <w:b/>
          <w:lang w:val="fr-CH"/>
        </w:rPr>
        <w:t xml:space="preserve"> </w:t>
      </w:r>
      <w:r w:rsidR="001C4905" w:rsidRPr="00896FFE">
        <w:rPr>
          <w:rFonts w:cstheme="minorHAnsi"/>
          <w:lang w:val="fr-CH"/>
        </w:rPr>
        <w:t>(</w:t>
      </w:r>
      <w:r>
        <w:rPr>
          <w:rFonts w:cstheme="minorHAnsi"/>
          <w:lang w:val="fr-CH"/>
        </w:rPr>
        <w:t>atouts</w:t>
      </w:r>
      <w:r w:rsidRPr="007B46A6">
        <w:rPr>
          <w:rFonts w:cstheme="minorHAnsi"/>
          <w:lang w:val="fr-CH"/>
        </w:rPr>
        <w:t xml:space="preserve"> particuliers et potentiel de développement</w:t>
      </w:r>
      <w:r w:rsidR="001C4905" w:rsidRPr="00896FFE">
        <w:rPr>
          <w:rFonts w:cstheme="minorHAnsi"/>
          <w:lang w:val="fr-CH"/>
        </w:rPr>
        <w:t>)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C4905" w:rsidRPr="00B90920" w14:paraId="353A7F19" w14:textId="77777777" w:rsidTr="00647C6B">
        <w:trPr>
          <w:cantSplit/>
        </w:trPr>
        <w:tc>
          <w:tcPr>
            <w:tcW w:w="9498" w:type="dxa"/>
            <w:shd w:val="clear" w:color="auto" w:fill="auto"/>
          </w:tcPr>
          <w:p w14:paraId="2B13E4BA" w14:textId="4D73C9B2" w:rsidR="001C4905" w:rsidRPr="00896FFE" w:rsidRDefault="006C0225" w:rsidP="00647C6B">
            <w:pPr>
              <w:rPr>
                <w:rFonts w:cstheme="minorHAnsi"/>
                <w:i/>
                <w:lang w:val="fr-CH"/>
              </w:rPr>
            </w:pPr>
            <w:r w:rsidRPr="006C0225">
              <w:rPr>
                <w:rFonts w:cstheme="minorHAnsi"/>
                <w:i/>
                <w:lang w:val="fr-CH"/>
              </w:rPr>
              <w:t xml:space="preserve">Résumé de la réalisation des objectifs et </w:t>
            </w:r>
            <w:r>
              <w:rPr>
                <w:rFonts w:cstheme="minorHAnsi"/>
                <w:i/>
                <w:lang w:val="fr-CH"/>
              </w:rPr>
              <w:t>de l</w:t>
            </w:r>
            <w:r w:rsidR="00F66610">
              <w:rPr>
                <w:rFonts w:cstheme="minorHAnsi"/>
                <w:i/>
                <w:lang w:val="fr-CH"/>
              </w:rPr>
              <w:t>’</w:t>
            </w:r>
            <w:r w:rsidRPr="006C0225">
              <w:rPr>
                <w:rFonts w:cstheme="minorHAnsi"/>
                <w:i/>
                <w:lang w:val="fr-CH"/>
              </w:rPr>
              <w:t xml:space="preserve">évaluation des attentes, mesures spécialement convenues </w:t>
            </w:r>
            <w:r>
              <w:rPr>
                <w:rFonts w:cstheme="minorHAnsi"/>
                <w:i/>
                <w:lang w:val="fr-CH"/>
              </w:rPr>
              <w:t xml:space="preserve">et </w:t>
            </w:r>
            <w:r w:rsidRPr="006C0225">
              <w:rPr>
                <w:rFonts w:cstheme="minorHAnsi"/>
                <w:i/>
                <w:lang w:val="fr-CH"/>
              </w:rPr>
              <w:t xml:space="preserve">remarques </w:t>
            </w:r>
            <w:r>
              <w:rPr>
                <w:rFonts w:cstheme="minorHAnsi"/>
                <w:i/>
                <w:lang w:val="fr-CH"/>
              </w:rPr>
              <w:t>ainsi que</w:t>
            </w:r>
            <w:r w:rsidRPr="006C0225">
              <w:rPr>
                <w:rFonts w:cstheme="minorHAnsi"/>
                <w:i/>
                <w:lang w:val="fr-CH"/>
              </w:rPr>
              <w:t xml:space="preserve"> commentaire </w:t>
            </w:r>
            <w:r>
              <w:rPr>
                <w:rFonts w:cstheme="minorHAnsi"/>
                <w:i/>
                <w:lang w:val="fr-CH"/>
              </w:rPr>
              <w:t>de la collaboratrice/du</w:t>
            </w:r>
            <w:r w:rsidRPr="006C0225">
              <w:rPr>
                <w:rFonts w:cstheme="minorHAnsi"/>
                <w:i/>
                <w:lang w:val="fr-CH"/>
              </w:rPr>
              <w:t xml:space="preserve"> collaborateur</w:t>
            </w:r>
            <w:r w:rsidR="001C4905" w:rsidRPr="00896FFE">
              <w:rPr>
                <w:rFonts w:cstheme="minorHAnsi"/>
                <w:i/>
                <w:lang w:val="fr-CH"/>
              </w:rPr>
              <w:t xml:space="preserve"> </w:t>
            </w:r>
          </w:p>
        </w:tc>
      </w:tr>
      <w:tr w:rsidR="001C4905" w:rsidRPr="00B90920" w14:paraId="23021833" w14:textId="77777777" w:rsidTr="00647C6B">
        <w:trPr>
          <w:trHeight w:val="1004"/>
        </w:trPr>
        <w:tc>
          <w:tcPr>
            <w:tcW w:w="9498" w:type="dxa"/>
            <w:shd w:val="clear" w:color="auto" w:fill="auto"/>
          </w:tcPr>
          <w:p w14:paraId="202ABF85" w14:textId="55E6BF1A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22672FED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C4905" w:rsidRPr="00B90920" w14:paraId="4081CA13" w14:textId="77777777" w:rsidTr="00647C6B">
        <w:trPr>
          <w:cantSplit/>
        </w:trPr>
        <w:tc>
          <w:tcPr>
            <w:tcW w:w="9498" w:type="dxa"/>
            <w:shd w:val="clear" w:color="auto" w:fill="auto"/>
          </w:tcPr>
          <w:p w14:paraId="6BA650F1" w14:textId="4E7EC019" w:rsidR="001C4905" w:rsidRPr="00896FFE" w:rsidRDefault="00463D19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Développement personnel</w:t>
            </w:r>
          </w:p>
          <w:p w14:paraId="667C1014" w14:textId="279F8C17" w:rsidR="001C4905" w:rsidRPr="00896FFE" w:rsidRDefault="000642FC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 xml:space="preserve">Discussion et planification des besoins en formation continue </w:t>
            </w:r>
            <w:r w:rsidRPr="000642FC">
              <w:rPr>
                <w:rFonts w:cstheme="minorHAnsi"/>
                <w:lang w:val="fr-CH"/>
              </w:rPr>
              <w:t>(à court, moyen et long terme)</w:t>
            </w:r>
          </w:p>
        </w:tc>
      </w:tr>
      <w:tr w:rsidR="001C4905" w:rsidRPr="00B90920" w14:paraId="70A641F6" w14:textId="77777777" w:rsidTr="00647C6B">
        <w:trPr>
          <w:trHeight w:val="822"/>
        </w:trPr>
        <w:tc>
          <w:tcPr>
            <w:tcW w:w="9498" w:type="dxa"/>
            <w:shd w:val="clear" w:color="auto" w:fill="auto"/>
          </w:tcPr>
          <w:p w14:paraId="4E320994" w14:textId="103E34A5" w:rsidR="001C4905" w:rsidRPr="00896FFE" w:rsidRDefault="001C4905" w:rsidP="00647C6B">
            <w:pPr>
              <w:rPr>
                <w:rFonts w:cstheme="minorHAnsi"/>
                <w:lang w:val="fr-CH"/>
              </w:rPr>
            </w:pPr>
          </w:p>
        </w:tc>
      </w:tr>
    </w:tbl>
    <w:p w14:paraId="353D7A58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961"/>
        <w:gridCol w:w="4962"/>
      </w:tblGrid>
      <w:tr w:rsidR="001C4905" w:rsidRPr="00896FFE" w14:paraId="08B255D7" w14:textId="77777777" w:rsidTr="00647C6B">
        <w:trPr>
          <w:cantSplit/>
        </w:trPr>
        <w:tc>
          <w:tcPr>
            <w:tcW w:w="9923" w:type="dxa"/>
            <w:gridSpan w:val="2"/>
            <w:tcBorders>
              <w:top w:val="single" w:sz="4" w:space="0" w:color="auto"/>
            </w:tcBorders>
          </w:tcPr>
          <w:p w14:paraId="128B651A" w14:textId="448E2997" w:rsidR="001C4905" w:rsidRPr="00896FFE" w:rsidRDefault="002409C5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Discuté et accepté</w:t>
            </w:r>
          </w:p>
        </w:tc>
      </w:tr>
      <w:tr w:rsidR="001C4905" w:rsidRPr="00896FFE" w14:paraId="0B3397CA" w14:textId="77777777" w:rsidTr="005778F7">
        <w:trPr>
          <w:cantSplit/>
        </w:trPr>
        <w:tc>
          <w:tcPr>
            <w:tcW w:w="9923" w:type="dxa"/>
            <w:gridSpan w:val="2"/>
          </w:tcPr>
          <w:p w14:paraId="3C93BFD8" w14:textId="4700ADE0" w:rsidR="001C4905" w:rsidRPr="00896FFE" w:rsidRDefault="002409C5" w:rsidP="005778F7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Lieu</w:t>
            </w:r>
            <w:r w:rsidR="005778F7" w:rsidRPr="00896FFE">
              <w:rPr>
                <w:rFonts w:cstheme="minorHAnsi"/>
                <w:lang w:val="fr-CH"/>
              </w:rPr>
              <w:t xml:space="preserve">, </w:t>
            </w:r>
            <w:r>
              <w:rPr>
                <w:rFonts w:cstheme="minorHAnsi"/>
                <w:lang w:val="fr-CH"/>
              </w:rPr>
              <w:t>d</w:t>
            </w:r>
            <w:r w:rsidR="005778F7" w:rsidRPr="00896FFE">
              <w:rPr>
                <w:rFonts w:cstheme="minorHAnsi"/>
                <w:lang w:val="fr-CH"/>
              </w:rPr>
              <w:t>at</w:t>
            </w:r>
            <w:r>
              <w:rPr>
                <w:rFonts w:cstheme="minorHAnsi"/>
                <w:lang w:val="fr-CH"/>
              </w:rPr>
              <w:t>e</w:t>
            </w:r>
            <w:r w:rsidR="00E4763D">
              <w:rPr>
                <w:rFonts w:cstheme="minorHAnsi"/>
                <w:lang w:val="fr-CH"/>
              </w:rPr>
              <w:t> </w:t>
            </w:r>
            <w:r w:rsidR="00DF2857" w:rsidRPr="00896FFE">
              <w:rPr>
                <w:rFonts w:cstheme="minorHAnsi"/>
                <w:lang w:val="fr-CH"/>
              </w:rPr>
              <w:t xml:space="preserve">: </w:t>
            </w:r>
          </w:p>
        </w:tc>
      </w:tr>
      <w:tr w:rsidR="005778F7" w:rsidRPr="00896FFE" w14:paraId="4ACB58DA" w14:textId="77777777" w:rsidTr="00F06F9E">
        <w:trPr>
          <w:cantSplit/>
        </w:trPr>
        <w:tc>
          <w:tcPr>
            <w:tcW w:w="4961" w:type="dxa"/>
          </w:tcPr>
          <w:p w14:paraId="5552DD73" w14:textId="77777777" w:rsidR="005778F7" w:rsidRPr="00896FFE" w:rsidRDefault="005778F7" w:rsidP="005778F7">
            <w:pPr>
              <w:rPr>
                <w:rFonts w:cstheme="minorHAnsi"/>
                <w:lang w:val="fr-CH"/>
              </w:rPr>
            </w:pPr>
          </w:p>
          <w:p w14:paraId="6706600A" w14:textId="77777777" w:rsidR="005778F7" w:rsidRPr="00896FFE" w:rsidRDefault="005778F7" w:rsidP="005778F7">
            <w:pPr>
              <w:rPr>
                <w:rFonts w:cstheme="minorHAnsi"/>
                <w:lang w:val="fr-CH"/>
              </w:rPr>
            </w:pPr>
          </w:p>
        </w:tc>
        <w:tc>
          <w:tcPr>
            <w:tcW w:w="4962" w:type="dxa"/>
          </w:tcPr>
          <w:p w14:paraId="7A9F429C" w14:textId="77777777" w:rsidR="005778F7" w:rsidRPr="00896FFE" w:rsidRDefault="005778F7" w:rsidP="005778F7">
            <w:pPr>
              <w:rPr>
                <w:rFonts w:cstheme="minorHAnsi"/>
                <w:lang w:val="fr-CH"/>
              </w:rPr>
            </w:pPr>
          </w:p>
        </w:tc>
      </w:tr>
      <w:tr w:rsidR="005778F7" w:rsidRPr="00896FFE" w14:paraId="38B88CA7" w14:textId="77777777" w:rsidTr="00F06F9E">
        <w:trPr>
          <w:cantSplit/>
        </w:trPr>
        <w:tc>
          <w:tcPr>
            <w:tcW w:w="4961" w:type="dxa"/>
          </w:tcPr>
          <w:p w14:paraId="761C7889" w14:textId="04BF9332" w:rsidR="005778F7" w:rsidRPr="00896FFE" w:rsidRDefault="00397747" w:rsidP="005778F7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Signature collaboratrice/collaborateur</w:t>
            </w:r>
          </w:p>
        </w:tc>
        <w:tc>
          <w:tcPr>
            <w:tcW w:w="4962" w:type="dxa"/>
          </w:tcPr>
          <w:p w14:paraId="3D491BB4" w14:textId="5A120A5A" w:rsidR="005778F7" w:rsidRPr="00896FFE" w:rsidRDefault="00397747" w:rsidP="005778F7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Signature supérieur-e</w:t>
            </w:r>
          </w:p>
        </w:tc>
      </w:tr>
      <w:tr w:rsidR="005778F7" w:rsidRPr="00896FFE" w14:paraId="30443399" w14:textId="77777777" w:rsidTr="00F06F9E">
        <w:trPr>
          <w:cantSplit/>
        </w:trPr>
        <w:tc>
          <w:tcPr>
            <w:tcW w:w="4961" w:type="dxa"/>
          </w:tcPr>
          <w:p w14:paraId="1AF8A85B" w14:textId="77777777" w:rsidR="005778F7" w:rsidRPr="00896FFE" w:rsidRDefault="005778F7" w:rsidP="005778F7">
            <w:pPr>
              <w:rPr>
                <w:rFonts w:cstheme="minorHAnsi"/>
                <w:lang w:val="fr-CH"/>
              </w:rPr>
            </w:pPr>
          </w:p>
          <w:p w14:paraId="505F5BB0" w14:textId="77777777" w:rsidR="005778F7" w:rsidRPr="00896FFE" w:rsidRDefault="005778F7" w:rsidP="005778F7">
            <w:pPr>
              <w:rPr>
                <w:rFonts w:cstheme="minorHAnsi"/>
                <w:lang w:val="fr-CH"/>
              </w:rPr>
            </w:pPr>
          </w:p>
        </w:tc>
        <w:tc>
          <w:tcPr>
            <w:tcW w:w="4962" w:type="dxa"/>
          </w:tcPr>
          <w:p w14:paraId="754D445A" w14:textId="77777777" w:rsidR="005778F7" w:rsidRPr="00896FFE" w:rsidRDefault="005778F7" w:rsidP="005778F7">
            <w:pPr>
              <w:rPr>
                <w:rFonts w:cstheme="minorHAnsi"/>
                <w:lang w:val="fr-CH"/>
              </w:rPr>
            </w:pPr>
          </w:p>
        </w:tc>
      </w:tr>
      <w:tr w:rsidR="005778F7" w:rsidRPr="00B90920" w14:paraId="09575DF6" w14:textId="77777777" w:rsidTr="00F06F9E">
        <w:trPr>
          <w:cantSplit/>
        </w:trPr>
        <w:tc>
          <w:tcPr>
            <w:tcW w:w="4961" w:type="dxa"/>
          </w:tcPr>
          <w:p w14:paraId="437C34A5" w14:textId="39FE8F59" w:rsidR="005778F7" w:rsidRPr="00896FFE" w:rsidRDefault="00463D19" w:rsidP="005778F7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Signature supérieur-e hiérarchique</w:t>
            </w:r>
          </w:p>
        </w:tc>
        <w:tc>
          <w:tcPr>
            <w:tcW w:w="4962" w:type="dxa"/>
          </w:tcPr>
          <w:p w14:paraId="0EFC8366" w14:textId="7DFEFCDE" w:rsidR="005778F7" w:rsidRPr="00896FFE" w:rsidRDefault="00463D19" w:rsidP="005778F7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Signature tierce personne présente</w:t>
            </w:r>
          </w:p>
          <w:p w14:paraId="08499149" w14:textId="45AADD82" w:rsidR="005778F7" w:rsidRPr="00896FFE" w:rsidRDefault="00463D19" w:rsidP="005778F7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Nom en majuscule</w:t>
            </w:r>
            <w:r w:rsidR="00E4763D">
              <w:rPr>
                <w:rFonts w:cstheme="minorHAnsi"/>
                <w:lang w:val="fr-CH"/>
              </w:rPr>
              <w:t> :</w:t>
            </w:r>
          </w:p>
        </w:tc>
      </w:tr>
    </w:tbl>
    <w:p w14:paraId="77BC61EF" w14:textId="77777777" w:rsidR="001C4905" w:rsidRPr="00896FFE" w:rsidRDefault="001C4905" w:rsidP="00647C6B">
      <w:pPr>
        <w:rPr>
          <w:rFonts w:cstheme="minorHAnsi"/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C4905" w:rsidRPr="00896FFE" w14:paraId="2CE83BCF" w14:textId="77777777" w:rsidTr="00647C6B">
        <w:tc>
          <w:tcPr>
            <w:tcW w:w="9464" w:type="dxa"/>
            <w:tcBorders>
              <w:top w:val="single" w:sz="4" w:space="0" w:color="auto"/>
              <w:bottom w:val="nil"/>
            </w:tcBorders>
          </w:tcPr>
          <w:p w14:paraId="1105F72D" w14:textId="2F6F87B4" w:rsidR="001C4905" w:rsidRPr="00896FFE" w:rsidRDefault="000642FC" w:rsidP="00647C6B">
            <w:pPr>
              <w:rPr>
                <w:rFonts w:cstheme="minorHAnsi"/>
                <w:b/>
                <w:lang w:val="fr-CH"/>
              </w:rPr>
            </w:pPr>
            <w:r>
              <w:rPr>
                <w:rFonts w:cstheme="minorHAnsi"/>
                <w:b/>
                <w:lang w:val="fr-CH"/>
              </w:rPr>
              <w:t>Direction générale</w:t>
            </w:r>
          </w:p>
        </w:tc>
      </w:tr>
      <w:tr w:rsidR="001C4905" w:rsidRPr="00896FFE" w14:paraId="7B40811F" w14:textId="77777777" w:rsidTr="00647C6B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644B5275" w14:textId="4C53EF9F" w:rsidR="001C4905" w:rsidRPr="00896FFE" w:rsidRDefault="002409C5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Commentaire</w:t>
            </w:r>
            <w:r w:rsidR="00463D19">
              <w:rPr>
                <w:rFonts w:cstheme="minorHAnsi"/>
                <w:lang w:val="fr-CH"/>
              </w:rPr>
              <w:t> </w:t>
            </w:r>
            <w:r w:rsidR="001C4905" w:rsidRPr="00896FFE">
              <w:rPr>
                <w:rFonts w:cstheme="minorHAnsi"/>
                <w:lang w:val="fr-CH"/>
              </w:rPr>
              <w:t>:</w:t>
            </w:r>
          </w:p>
          <w:p w14:paraId="38A73FAD" w14:textId="77777777" w:rsidR="005778F7" w:rsidRPr="00896FFE" w:rsidRDefault="005778F7" w:rsidP="00647C6B">
            <w:pPr>
              <w:rPr>
                <w:rFonts w:cstheme="minorHAnsi"/>
                <w:lang w:val="fr-CH"/>
              </w:rPr>
            </w:pPr>
          </w:p>
          <w:p w14:paraId="03429C47" w14:textId="77777777" w:rsidR="005778F7" w:rsidRPr="00896FFE" w:rsidRDefault="005778F7" w:rsidP="00647C6B">
            <w:pPr>
              <w:rPr>
                <w:rFonts w:cstheme="minorHAnsi"/>
                <w:lang w:val="fr-CH"/>
              </w:rPr>
            </w:pPr>
          </w:p>
          <w:p w14:paraId="2D720DC3" w14:textId="77777777" w:rsidR="005778F7" w:rsidRPr="00896FFE" w:rsidRDefault="005778F7" w:rsidP="00647C6B">
            <w:pPr>
              <w:rPr>
                <w:rFonts w:cstheme="minorHAnsi"/>
                <w:lang w:val="fr-CH"/>
              </w:rPr>
            </w:pPr>
          </w:p>
          <w:p w14:paraId="0B86ADA3" w14:textId="77777777" w:rsidR="005778F7" w:rsidRPr="00896FFE" w:rsidRDefault="005778F7" w:rsidP="00647C6B">
            <w:pPr>
              <w:rPr>
                <w:rFonts w:cstheme="minorHAnsi"/>
                <w:lang w:val="fr-CH"/>
              </w:rPr>
            </w:pPr>
          </w:p>
          <w:p w14:paraId="48C00EBF" w14:textId="77777777" w:rsidR="005778F7" w:rsidRPr="00896FFE" w:rsidRDefault="005778F7" w:rsidP="00647C6B">
            <w:pPr>
              <w:rPr>
                <w:rFonts w:cstheme="minorHAnsi"/>
                <w:lang w:val="fr-CH"/>
              </w:rPr>
            </w:pPr>
          </w:p>
          <w:p w14:paraId="0B0288A3" w14:textId="5CCB17DE" w:rsidR="001C4905" w:rsidRPr="00896FFE" w:rsidRDefault="002409C5" w:rsidP="00647C6B">
            <w:pPr>
              <w:rPr>
                <w:rFonts w:cstheme="minorHAnsi"/>
                <w:lang w:val="fr-CH"/>
              </w:rPr>
            </w:pPr>
            <w:r>
              <w:rPr>
                <w:rFonts w:cstheme="minorHAnsi"/>
                <w:lang w:val="fr-CH"/>
              </w:rPr>
              <w:t>Date et signature :</w:t>
            </w:r>
          </w:p>
        </w:tc>
      </w:tr>
    </w:tbl>
    <w:p w14:paraId="74A66D08" w14:textId="77777777" w:rsidR="001C4905" w:rsidRPr="00896FFE" w:rsidRDefault="001C4905" w:rsidP="00647C6B">
      <w:pPr>
        <w:rPr>
          <w:rFonts w:cstheme="minorHAnsi"/>
          <w:lang w:val="fr-CH"/>
        </w:rPr>
      </w:pPr>
    </w:p>
    <w:p w14:paraId="2FB1C5F7" w14:textId="77777777" w:rsidR="007068D2" w:rsidRPr="00896FFE" w:rsidRDefault="007068D2" w:rsidP="00647C6B">
      <w:pPr>
        <w:rPr>
          <w:rFonts w:cstheme="minorHAnsi"/>
          <w:lang w:val="fr-CH"/>
        </w:rPr>
      </w:pPr>
    </w:p>
    <w:p w14:paraId="52046A86" w14:textId="77777777" w:rsidR="007068D2" w:rsidRPr="00896FFE" w:rsidRDefault="007068D2" w:rsidP="00647C6B">
      <w:pPr>
        <w:rPr>
          <w:rFonts w:cstheme="minorHAnsi"/>
          <w:lang w:val="fr-CH"/>
        </w:rPr>
      </w:pPr>
    </w:p>
    <w:p w14:paraId="0E776FB3" w14:textId="77777777" w:rsidR="007068D2" w:rsidRPr="00896FFE" w:rsidRDefault="007068D2" w:rsidP="00647C6B">
      <w:pPr>
        <w:rPr>
          <w:rFonts w:cstheme="minorHAnsi"/>
          <w:lang w:val="fr-CH"/>
        </w:rPr>
      </w:pPr>
    </w:p>
    <w:p w14:paraId="1704D16A" w14:textId="3F7991E2" w:rsidR="007068D2" w:rsidRPr="00896FFE" w:rsidRDefault="007068D2" w:rsidP="00647C6B">
      <w:pPr>
        <w:rPr>
          <w:rFonts w:cstheme="minorHAnsi"/>
          <w:lang w:val="fr-CH"/>
        </w:rPr>
      </w:pPr>
      <w:r w:rsidRPr="00896FFE">
        <w:rPr>
          <w:sz w:val="16"/>
          <w:szCs w:val="16"/>
          <w:lang w:val="fr-CH"/>
        </w:rPr>
        <w:t xml:space="preserve">Version </w:t>
      </w:r>
      <w:r w:rsidR="002E2A22" w:rsidRPr="00896FFE">
        <w:rPr>
          <w:sz w:val="16"/>
          <w:szCs w:val="16"/>
          <w:lang w:val="fr-CH"/>
        </w:rPr>
        <w:t>2021-11-05</w:t>
      </w:r>
    </w:p>
    <w:p w14:paraId="2EE28981" w14:textId="77777777" w:rsidR="007068D2" w:rsidRPr="00896FFE" w:rsidRDefault="007068D2" w:rsidP="00647C6B">
      <w:pPr>
        <w:rPr>
          <w:rFonts w:cstheme="minorHAnsi"/>
          <w:lang w:val="fr-CH"/>
        </w:rPr>
        <w:sectPr w:rsidR="007068D2" w:rsidRPr="00896FFE" w:rsidSect="00647C6B">
          <w:headerReference w:type="default" r:id="rId8"/>
          <w:footerReference w:type="default" r:id="rId9"/>
          <w:headerReference w:type="first" r:id="rId10"/>
          <w:pgSz w:w="11906" w:h="16838" w:code="9"/>
          <w:pgMar w:top="1446" w:right="851" w:bottom="851" w:left="1134" w:header="567" w:footer="510" w:gutter="0"/>
          <w:cols w:space="708"/>
          <w:titlePg/>
          <w:docGrid w:linePitch="360"/>
        </w:sectPr>
      </w:pPr>
    </w:p>
    <w:p w14:paraId="43C1E3F8" w14:textId="1AF9A306" w:rsidR="007B6148" w:rsidRPr="00896FFE" w:rsidRDefault="00002597" w:rsidP="007B6148">
      <w:pPr>
        <w:pStyle w:val="TitelBetreff11pt"/>
        <w:rPr>
          <w:lang w:val="fr-CH"/>
        </w:rPr>
      </w:pPr>
      <w:r>
        <w:rPr>
          <w:lang w:val="fr-CH"/>
        </w:rPr>
        <w:lastRenderedPageBreak/>
        <w:t>Niveaux</w:t>
      </w:r>
      <w:r w:rsidR="00536377">
        <w:rPr>
          <w:lang w:val="fr-CH"/>
        </w:rPr>
        <w:t xml:space="preserve"> d</w:t>
      </w:r>
      <w:r w:rsidR="00A72A1B">
        <w:rPr>
          <w:lang w:val="fr-CH"/>
        </w:rPr>
        <w:t>’appréciation</w:t>
      </w:r>
    </w:p>
    <w:p w14:paraId="00536D3A" w14:textId="0BE5B6C7" w:rsidR="001C4905" w:rsidRPr="00896FFE" w:rsidRDefault="00002597" w:rsidP="00647C6B">
      <w:pPr>
        <w:rPr>
          <w:rFonts w:cstheme="minorHAnsi"/>
          <w:sz w:val="20"/>
          <w:szCs w:val="20"/>
          <w:lang w:val="fr-CH"/>
        </w:rPr>
      </w:pPr>
      <w:r w:rsidRPr="00002597">
        <w:rPr>
          <w:rFonts w:cstheme="minorHAnsi"/>
          <w:sz w:val="20"/>
          <w:szCs w:val="20"/>
          <w:lang w:val="fr-CH"/>
        </w:rPr>
        <w:t>Les NIVEAUX D</w:t>
      </w:r>
      <w:r w:rsidR="00A72A1B">
        <w:rPr>
          <w:rFonts w:cstheme="minorHAnsi"/>
          <w:sz w:val="20"/>
          <w:szCs w:val="20"/>
          <w:lang w:val="fr-CH"/>
        </w:rPr>
        <w:t>’APPRECIATION</w:t>
      </w:r>
      <w:r w:rsidRPr="00002597">
        <w:rPr>
          <w:rFonts w:cstheme="minorHAnsi"/>
          <w:sz w:val="20"/>
          <w:szCs w:val="20"/>
          <w:lang w:val="fr-CH"/>
        </w:rPr>
        <w:t xml:space="preserve"> </w:t>
      </w:r>
      <w:r w:rsidR="00753C40">
        <w:rPr>
          <w:rFonts w:cstheme="minorHAnsi"/>
          <w:sz w:val="20"/>
          <w:szCs w:val="20"/>
          <w:lang w:val="fr-CH"/>
        </w:rPr>
        <w:t xml:space="preserve">offrent une possibilité de classement </w:t>
      </w:r>
      <w:r w:rsidR="006C0DBC">
        <w:rPr>
          <w:rFonts w:cstheme="minorHAnsi"/>
          <w:sz w:val="20"/>
          <w:szCs w:val="20"/>
          <w:lang w:val="fr-CH"/>
        </w:rPr>
        <w:t>en vue d’</w:t>
      </w:r>
      <w:r w:rsidRPr="00002597">
        <w:rPr>
          <w:rFonts w:cstheme="minorHAnsi"/>
          <w:sz w:val="20"/>
          <w:szCs w:val="20"/>
          <w:lang w:val="fr-CH"/>
        </w:rPr>
        <w:t xml:space="preserve">une plus grande transparence et </w:t>
      </w:r>
      <w:r w:rsidR="00A72A1B">
        <w:rPr>
          <w:rFonts w:cstheme="minorHAnsi"/>
          <w:sz w:val="20"/>
          <w:szCs w:val="20"/>
          <w:lang w:val="fr-CH"/>
        </w:rPr>
        <w:t>d’</w:t>
      </w:r>
      <w:r w:rsidRPr="00002597">
        <w:rPr>
          <w:rFonts w:cstheme="minorHAnsi"/>
          <w:sz w:val="20"/>
          <w:szCs w:val="20"/>
          <w:lang w:val="fr-CH"/>
        </w:rPr>
        <w:t xml:space="preserve">une </w:t>
      </w:r>
      <w:r w:rsidR="001F0F04">
        <w:rPr>
          <w:rFonts w:cstheme="minorHAnsi"/>
          <w:sz w:val="20"/>
          <w:szCs w:val="20"/>
          <w:lang w:val="fr-CH"/>
        </w:rPr>
        <w:t xml:space="preserve">meilleure compréhension </w:t>
      </w:r>
      <w:r w:rsidR="006C0DBC">
        <w:rPr>
          <w:rFonts w:cstheme="minorHAnsi"/>
          <w:sz w:val="20"/>
          <w:szCs w:val="20"/>
          <w:lang w:val="fr-CH"/>
        </w:rPr>
        <w:t>du</w:t>
      </w:r>
      <w:r w:rsidRPr="00002597">
        <w:rPr>
          <w:rFonts w:cstheme="minorHAnsi"/>
          <w:sz w:val="20"/>
          <w:szCs w:val="20"/>
          <w:lang w:val="fr-CH"/>
        </w:rPr>
        <w:t xml:space="preserve"> niveau </w:t>
      </w:r>
      <w:r w:rsidR="00A72A1B">
        <w:rPr>
          <w:rFonts w:cstheme="minorHAnsi"/>
          <w:sz w:val="20"/>
          <w:szCs w:val="20"/>
          <w:lang w:val="fr-CH"/>
        </w:rPr>
        <w:t>atteint</w:t>
      </w:r>
      <w:r w:rsidRPr="00002597">
        <w:rPr>
          <w:rFonts w:cstheme="minorHAnsi"/>
          <w:sz w:val="20"/>
          <w:szCs w:val="20"/>
          <w:lang w:val="fr-CH"/>
        </w:rPr>
        <w:t xml:space="preserve"> </w:t>
      </w:r>
      <w:r w:rsidR="006C0DBC">
        <w:rPr>
          <w:rFonts w:cstheme="minorHAnsi"/>
          <w:sz w:val="20"/>
          <w:szCs w:val="20"/>
          <w:lang w:val="fr-CH"/>
        </w:rPr>
        <w:t xml:space="preserve">et </w:t>
      </w:r>
      <w:r w:rsidR="00753C40">
        <w:rPr>
          <w:rFonts w:cstheme="minorHAnsi"/>
          <w:sz w:val="20"/>
          <w:szCs w:val="20"/>
          <w:lang w:val="fr-CH"/>
        </w:rPr>
        <w:t xml:space="preserve">permettent </w:t>
      </w:r>
      <w:r w:rsidR="00A72A1B">
        <w:rPr>
          <w:rFonts w:cstheme="minorHAnsi"/>
          <w:sz w:val="20"/>
          <w:szCs w:val="20"/>
          <w:lang w:val="fr-CH"/>
        </w:rPr>
        <w:t xml:space="preserve">d’identifier les éventuelles </w:t>
      </w:r>
      <w:r w:rsidRPr="00002597">
        <w:rPr>
          <w:rFonts w:cstheme="minorHAnsi"/>
          <w:sz w:val="20"/>
          <w:szCs w:val="20"/>
          <w:lang w:val="fr-CH"/>
        </w:rPr>
        <w:t xml:space="preserve">mesures de formation </w:t>
      </w:r>
      <w:r>
        <w:rPr>
          <w:rFonts w:cstheme="minorHAnsi"/>
          <w:sz w:val="20"/>
          <w:szCs w:val="20"/>
          <w:lang w:val="fr-CH"/>
        </w:rPr>
        <w:t xml:space="preserve">initiale et continue </w:t>
      </w:r>
      <w:r w:rsidRPr="00002597">
        <w:rPr>
          <w:rFonts w:cstheme="minorHAnsi"/>
          <w:sz w:val="20"/>
          <w:szCs w:val="20"/>
          <w:lang w:val="fr-CH"/>
        </w:rPr>
        <w:t>nécessaires.</w:t>
      </w:r>
    </w:p>
    <w:p w14:paraId="1B91EC2A" w14:textId="77777777" w:rsidR="007B6148" w:rsidRPr="00896FFE" w:rsidRDefault="007B6148" w:rsidP="00647C6B">
      <w:pPr>
        <w:rPr>
          <w:rFonts w:cstheme="minorHAnsi"/>
          <w:lang w:val="fr-CH"/>
        </w:rPr>
      </w:pPr>
    </w:p>
    <w:tbl>
      <w:tblPr>
        <w:tblW w:w="14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6"/>
        <w:gridCol w:w="3717"/>
        <w:gridCol w:w="3717"/>
        <w:gridCol w:w="3717"/>
      </w:tblGrid>
      <w:tr w:rsidR="001C4905" w:rsidRPr="00B90920" w14:paraId="25530902" w14:textId="77777777" w:rsidTr="00647C6B">
        <w:trPr>
          <w:cantSplit/>
        </w:trPr>
        <w:tc>
          <w:tcPr>
            <w:tcW w:w="14459" w:type="dxa"/>
            <w:shd w:val="clear" w:color="auto" w:fill="auto"/>
          </w:tcPr>
          <w:p w14:paraId="481DD389" w14:textId="0003A60A" w:rsidR="001C4905" w:rsidRPr="00896FFE" w:rsidRDefault="002A31A6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  <w: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Niveau d</w:t>
            </w:r>
            <w:r w:rsidR="00D03F6F"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’appréciation</w:t>
            </w:r>
            <w:r w:rsidR="001C4905" w:rsidRPr="00896FFE"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 xml:space="preserve"> A+</w:t>
            </w:r>
          </w:p>
          <w:p w14:paraId="3B49138C" w14:textId="34BBFD62" w:rsidR="001C4905" w:rsidRPr="00896FFE" w:rsidRDefault="002A31A6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  <w: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Excellent</w:t>
            </w:r>
          </w:p>
          <w:p w14:paraId="7D7FC775" w14:textId="77777777" w:rsidR="007B6148" w:rsidRPr="00896FFE" w:rsidRDefault="007B6148" w:rsidP="007B6148">
            <w:pP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</w:p>
          <w:p w14:paraId="2A13DF66" w14:textId="39ED7BD1" w:rsidR="001C4905" w:rsidRPr="00896FFE" w:rsidRDefault="00CE1631" w:rsidP="007B6148">
            <w:pPr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</w:pPr>
            <w:r w:rsidRPr="00CE1631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 xml:space="preserve">La </w:t>
            </w:r>
            <w:r w:rsidR="003F0BEF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prestation</w:t>
            </w:r>
            <w:r w:rsidRPr="00CE1631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 xml:space="preserve"> dépasse </w:t>
            </w:r>
            <w:r w:rsidR="00204EF5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largement</w:t>
            </w:r>
            <w:r w:rsidRPr="00CE1631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 xml:space="preserve"> les exigences ou les objectifs</w:t>
            </w:r>
            <w:r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 xml:space="preserve"> sont </w:t>
            </w:r>
            <w:r w:rsidR="003F0BEF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 xml:space="preserve">largement </w:t>
            </w:r>
            <w:r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atteints</w:t>
            </w:r>
            <w:r w:rsidRPr="00CE1631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.</w:t>
            </w:r>
          </w:p>
        </w:tc>
        <w:tc>
          <w:tcPr>
            <w:tcW w:w="14459" w:type="dxa"/>
            <w:shd w:val="clear" w:color="auto" w:fill="auto"/>
          </w:tcPr>
          <w:p w14:paraId="576E0453" w14:textId="17CCB125" w:rsidR="001C4905" w:rsidRPr="00896FFE" w:rsidRDefault="002A31A6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  <w: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 xml:space="preserve">Niveau </w:t>
            </w:r>
            <w:r w:rsidR="00D03F6F"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d’appréciation</w:t>
            </w:r>
            <w:r w:rsidR="001C4905" w:rsidRPr="00896FFE"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 xml:space="preserve"> A</w:t>
            </w:r>
          </w:p>
          <w:p w14:paraId="32A8CDCD" w14:textId="04BF6D54" w:rsidR="001C4905" w:rsidRPr="00896FFE" w:rsidRDefault="002A31A6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  <w: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Bien</w:t>
            </w:r>
          </w:p>
          <w:p w14:paraId="10EC0FA9" w14:textId="77777777" w:rsidR="007B6148" w:rsidRPr="00896FFE" w:rsidRDefault="007B6148" w:rsidP="007B6148">
            <w:pP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</w:p>
          <w:p w14:paraId="4B21863C" w14:textId="66B3DFC8" w:rsidR="001C4905" w:rsidRPr="00896FFE" w:rsidRDefault="003F0BEF" w:rsidP="007B6148">
            <w:pPr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</w:pPr>
            <w:r w:rsidRPr="003F0BEF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 xml:space="preserve">La </w:t>
            </w:r>
            <w:r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 xml:space="preserve">prestation </w:t>
            </w:r>
            <w:r w:rsidR="00204EF5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ré</w:t>
            </w:r>
            <w:r w:rsidRPr="003F0BEF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pond aux exigences ou les objectifs sont entièrement atteints</w:t>
            </w:r>
            <w:r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.</w:t>
            </w:r>
          </w:p>
        </w:tc>
        <w:tc>
          <w:tcPr>
            <w:tcW w:w="14459" w:type="dxa"/>
            <w:shd w:val="clear" w:color="auto" w:fill="auto"/>
          </w:tcPr>
          <w:p w14:paraId="60277C58" w14:textId="3ADA4AE4" w:rsidR="001C4905" w:rsidRPr="00896FFE" w:rsidRDefault="002A31A6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  <w: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 xml:space="preserve">Niveau </w:t>
            </w:r>
            <w:r w:rsidR="00D03F6F"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 xml:space="preserve">d’appréciation </w:t>
            </w:r>
            <w:r w:rsidR="001C4905" w:rsidRPr="00896FFE"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B</w:t>
            </w:r>
          </w:p>
          <w:p w14:paraId="65DA1FEC" w14:textId="1382AD31" w:rsidR="001C4905" w:rsidRPr="00896FFE" w:rsidRDefault="002A31A6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  <w: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Satisfaisant</w:t>
            </w:r>
          </w:p>
          <w:p w14:paraId="7C078669" w14:textId="77777777" w:rsidR="007B6148" w:rsidRPr="00896FFE" w:rsidRDefault="007B6148" w:rsidP="007B6148">
            <w:pP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</w:p>
          <w:p w14:paraId="47BC56A4" w14:textId="2A37BB71" w:rsidR="001C4905" w:rsidRPr="00896FFE" w:rsidRDefault="00865AF7" w:rsidP="007B6148">
            <w:pPr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</w:pPr>
            <w:r w:rsidRPr="00865AF7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La prestation répond aux exigences avec des réserves ou les objectifs sont partiellement atteints</w:t>
            </w:r>
          </w:p>
        </w:tc>
        <w:tc>
          <w:tcPr>
            <w:tcW w:w="14459" w:type="dxa"/>
          </w:tcPr>
          <w:p w14:paraId="1F54AC05" w14:textId="09A88CFF" w:rsidR="001C4905" w:rsidRPr="00896FFE" w:rsidRDefault="002A31A6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  <w: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 xml:space="preserve">Niveau </w:t>
            </w:r>
            <w:r w:rsidR="00D03F6F" w:rsidRPr="00D03F6F"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d’appréciation</w:t>
            </w:r>
            <w:r w:rsidR="006C0DBC"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 xml:space="preserve"> </w:t>
            </w:r>
            <w:r w:rsidR="001C4905" w:rsidRPr="00896FFE"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C</w:t>
            </w:r>
          </w:p>
          <w:p w14:paraId="0E57F883" w14:textId="1E4EF960" w:rsidR="001C4905" w:rsidRPr="00896FFE" w:rsidRDefault="002A31A6" w:rsidP="007B6148">
            <w:pPr>
              <w:jc w:val="center"/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  <w: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  <w:t>Insuffisant</w:t>
            </w:r>
          </w:p>
          <w:p w14:paraId="5FE57202" w14:textId="77777777" w:rsidR="007B6148" w:rsidRPr="00896FFE" w:rsidRDefault="007B6148" w:rsidP="007B6148">
            <w:pPr>
              <w:rPr>
                <w:rFonts w:cstheme="minorHAnsi"/>
                <w:bCs/>
                <w:color w:val="3C5587" w:themeColor="text1"/>
                <w:sz w:val="20"/>
                <w:szCs w:val="20"/>
                <w:lang w:val="fr-CH"/>
              </w:rPr>
            </w:pPr>
          </w:p>
          <w:p w14:paraId="0053AE51" w14:textId="62F5C988" w:rsidR="001C4905" w:rsidRPr="00896FFE" w:rsidRDefault="006F351F" w:rsidP="007B6148">
            <w:pPr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</w:pPr>
            <w:r w:rsidRPr="006F351F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La p</w:t>
            </w:r>
            <w:r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>restation</w:t>
            </w:r>
            <w:r w:rsidRPr="006F351F">
              <w:rPr>
                <w:rFonts w:cstheme="minorHAnsi"/>
                <w:color w:val="3C5587" w:themeColor="text1"/>
                <w:sz w:val="20"/>
                <w:szCs w:val="20"/>
                <w:lang w:val="fr-CH"/>
              </w:rPr>
              <w:t xml:space="preserve"> répond aux exigences dans des domaines essentiels ou les objectifs ne sont pas atteints dans des domaines essentiels</w:t>
            </w:r>
          </w:p>
        </w:tc>
      </w:tr>
      <w:tr w:rsidR="001C4905" w:rsidRPr="00B90920" w14:paraId="30D81476" w14:textId="77777777" w:rsidTr="00647C6B">
        <w:trPr>
          <w:cantSplit/>
        </w:trPr>
        <w:tc>
          <w:tcPr>
            <w:tcW w:w="14459" w:type="dxa"/>
            <w:shd w:val="clear" w:color="auto" w:fill="auto"/>
          </w:tcPr>
          <w:p w14:paraId="7D8D5250" w14:textId="5A9E12B8" w:rsidR="001C4905" w:rsidRPr="00896FFE" w:rsidRDefault="00236256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Prestation selon </w:t>
            </w:r>
            <w:r w:rsidR="00F71394">
              <w:rPr>
                <w:rFonts w:cstheme="minorHAnsi"/>
                <w:sz w:val="20"/>
                <w:szCs w:val="20"/>
                <w:lang w:val="fr-CH"/>
              </w:rPr>
              <w:t>l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="00F71394">
              <w:rPr>
                <w:rFonts w:cstheme="minorHAnsi"/>
                <w:sz w:val="20"/>
                <w:szCs w:val="20"/>
                <w:lang w:val="fr-CH"/>
              </w:rPr>
              <w:t>échelon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 de fonction et prestations de la convention d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>objectifs nettement dépassées ou remplies</w:t>
            </w:r>
          </w:p>
          <w:p w14:paraId="319BC551" w14:textId="4044693F" w:rsidR="001C4905" w:rsidRPr="00896FFE" w:rsidRDefault="00367657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>Tâches supplémentaires intégralement remplies au cours de l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>
              <w:rPr>
                <w:rFonts w:cstheme="minorHAnsi"/>
                <w:sz w:val="20"/>
                <w:szCs w:val="20"/>
                <w:lang w:val="fr-CH"/>
              </w:rPr>
              <w:t>année </w:t>
            </w:r>
            <w:r w:rsidR="001C4905" w:rsidRPr="00896FFE">
              <w:rPr>
                <w:rFonts w:cstheme="minorHAnsi"/>
                <w:sz w:val="20"/>
                <w:szCs w:val="20"/>
                <w:lang w:val="fr-CH"/>
              </w:rPr>
              <w:t>:</w:t>
            </w:r>
          </w:p>
          <w:p w14:paraId="3FED90D0" w14:textId="7E9C2F5E" w:rsidR="001C4905" w:rsidRPr="00896FFE" w:rsidRDefault="00367657" w:rsidP="005778F7">
            <w:pPr>
              <w:numPr>
                <w:ilvl w:val="0"/>
                <w:numId w:val="43"/>
              </w:numPr>
              <w:ind w:left="282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>Capacité à résoudre des problèmes dans des délais très courts</w:t>
            </w:r>
          </w:p>
          <w:p w14:paraId="17D953FB" w14:textId="0F6D84C3" w:rsidR="001C4905" w:rsidRPr="00896FFE" w:rsidRDefault="00FB3B88" w:rsidP="005778F7">
            <w:pPr>
              <w:numPr>
                <w:ilvl w:val="0"/>
                <w:numId w:val="43"/>
              </w:numPr>
              <w:ind w:left="282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 xml:space="preserve">Respect des délais </w:t>
            </w:r>
            <w:r w:rsidR="001C4905" w:rsidRPr="00896FFE">
              <w:rPr>
                <w:rFonts w:cstheme="minorHAnsi"/>
                <w:sz w:val="20"/>
                <w:szCs w:val="20"/>
                <w:lang w:val="fr-CH"/>
              </w:rPr>
              <w:t>(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en partie imposés par </w:t>
            </w:r>
            <w:r w:rsidR="00164DCB">
              <w:rPr>
                <w:rFonts w:cstheme="minorHAnsi"/>
                <w:sz w:val="20"/>
                <w:szCs w:val="20"/>
                <w:lang w:val="fr-CH"/>
              </w:rPr>
              <w:t>l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="00164DCB">
              <w:rPr>
                <w:rFonts w:cstheme="minorHAnsi"/>
                <w:sz w:val="20"/>
                <w:szCs w:val="20"/>
                <w:lang w:val="fr-CH"/>
              </w:rPr>
              <w:t>extérieur</w:t>
            </w:r>
            <w:r w:rsidR="001C4905" w:rsidRPr="00896FFE">
              <w:rPr>
                <w:rFonts w:cstheme="minorHAnsi"/>
                <w:sz w:val="20"/>
                <w:szCs w:val="20"/>
                <w:lang w:val="fr-CH"/>
              </w:rPr>
              <w:t>)</w:t>
            </w:r>
          </w:p>
          <w:p w14:paraId="0777848D" w14:textId="51B46602" w:rsidR="001C4905" w:rsidRPr="00896FFE" w:rsidRDefault="00164DCB" w:rsidP="005778F7">
            <w:pPr>
              <w:numPr>
                <w:ilvl w:val="0"/>
                <w:numId w:val="43"/>
              </w:numPr>
              <w:ind w:left="282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 xml:space="preserve">Engagement personnel et </w:t>
            </w:r>
            <w:r w:rsidR="00A40638">
              <w:rPr>
                <w:rFonts w:cstheme="minorHAnsi"/>
                <w:sz w:val="20"/>
                <w:szCs w:val="20"/>
                <w:lang w:val="fr-CH"/>
              </w:rPr>
              <w:t>en termes de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 temps particulièrement développé</w:t>
            </w:r>
          </w:p>
          <w:p w14:paraId="0F24C9D3" w14:textId="1D3BAD5E" w:rsidR="001C4905" w:rsidRPr="00896FFE" w:rsidRDefault="00164DCB" w:rsidP="005778F7">
            <w:pPr>
              <w:numPr>
                <w:ilvl w:val="0"/>
                <w:numId w:val="43"/>
              </w:numPr>
              <w:ind w:left="282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>Qualité du travail et quantité nettement au-dessus de la moyenne</w:t>
            </w:r>
          </w:p>
          <w:p w14:paraId="115F6AC3" w14:textId="09EAE827" w:rsidR="001C4905" w:rsidRPr="00896FFE" w:rsidRDefault="00164DCB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>Fixation de priorités</w:t>
            </w:r>
          </w:p>
          <w:p w14:paraId="148F7CC8" w14:textId="0774D0C6" w:rsidR="001C4905" w:rsidRPr="00896FFE" w:rsidRDefault="00B37053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>Capacité à a</w:t>
            </w:r>
            <w:r w:rsidR="00DC2BEF">
              <w:rPr>
                <w:rFonts w:cstheme="minorHAnsi"/>
                <w:sz w:val="20"/>
                <w:szCs w:val="20"/>
                <w:lang w:val="fr-CH"/>
              </w:rPr>
              <w:t>ssume</w:t>
            </w:r>
            <w:r>
              <w:rPr>
                <w:rFonts w:cstheme="minorHAnsi"/>
                <w:sz w:val="20"/>
                <w:szCs w:val="20"/>
                <w:lang w:val="fr-CH"/>
              </w:rPr>
              <w:t>r</w:t>
            </w:r>
            <w:r w:rsidR="00DC2BEF">
              <w:rPr>
                <w:rFonts w:cstheme="minorHAnsi"/>
                <w:sz w:val="20"/>
                <w:szCs w:val="20"/>
                <w:lang w:val="fr-CH"/>
              </w:rPr>
              <w:t xml:space="preserve"> des responsabilités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 </w:t>
            </w:r>
            <w:r w:rsidR="00DC2BEF">
              <w:rPr>
                <w:rFonts w:cstheme="minorHAnsi"/>
                <w:sz w:val="20"/>
                <w:szCs w:val="20"/>
                <w:lang w:val="fr-CH"/>
              </w:rPr>
              <w:t>dans des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 </w:t>
            </w:r>
            <w:r w:rsidR="00DC2BEF">
              <w:rPr>
                <w:rFonts w:cstheme="minorHAnsi"/>
                <w:sz w:val="20"/>
                <w:szCs w:val="20"/>
                <w:lang w:val="fr-CH"/>
              </w:rPr>
              <w:t xml:space="preserve">situations </w:t>
            </w:r>
            <w:r>
              <w:rPr>
                <w:rFonts w:cstheme="minorHAnsi"/>
                <w:sz w:val="20"/>
                <w:szCs w:val="20"/>
                <w:lang w:val="fr-CH"/>
              </w:rPr>
              <w:t>particulières et extraordinaires</w:t>
            </w:r>
          </w:p>
          <w:p w14:paraId="5FB2B223" w14:textId="0B4D8B92" w:rsidR="001C4905" w:rsidRPr="00896FFE" w:rsidRDefault="00B37053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 xml:space="preserve">Motive les collaboratrices et collaborateurs à fournir une prestation très élevée sur une longue période </w:t>
            </w:r>
            <w:r w:rsidRPr="00B37053">
              <w:rPr>
                <w:rFonts w:cstheme="minorHAnsi"/>
                <w:sz w:val="20"/>
                <w:szCs w:val="20"/>
                <w:lang w:val="fr-CH"/>
              </w:rPr>
              <w:t>en jouant un rôle de modèle</w:t>
            </w:r>
          </w:p>
          <w:p w14:paraId="6568CC5E" w14:textId="2AF3CEC9" w:rsidR="001C4905" w:rsidRPr="00896FFE" w:rsidRDefault="00B37053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 xml:space="preserve">Identifie les </w:t>
            </w:r>
            <w:r w:rsidR="000503C7">
              <w:rPr>
                <w:rFonts w:cstheme="minorHAnsi"/>
                <w:sz w:val="20"/>
                <w:szCs w:val="20"/>
                <w:lang w:val="fr-CH"/>
              </w:rPr>
              <w:t>opportunités uniques</w:t>
            </w:r>
            <w:r>
              <w:rPr>
                <w:rFonts w:cstheme="minorHAnsi"/>
                <w:sz w:val="20"/>
                <w:szCs w:val="20"/>
                <w:lang w:val="fr-CH"/>
              </w:rPr>
              <w:t>, les saisit et les met en œuvre</w:t>
            </w:r>
          </w:p>
        </w:tc>
        <w:tc>
          <w:tcPr>
            <w:tcW w:w="14459" w:type="dxa"/>
            <w:shd w:val="clear" w:color="auto" w:fill="auto"/>
          </w:tcPr>
          <w:p w14:paraId="593C2D1D" w14:textId="1BB0F094" w:rsidR="000503C7" w:rsidRPr="00896FFE" w:rsidRDefault="000503C7" w:rsidP="000503C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Prestation selon </w:t>
            </w:r>
            <w:r>
              <w:rPr>
                <w:rFonts w:cstheme="minorHAnsi"/>
                <w:sz w:val="20"/>
                <w:szCs w:val="20"/>
                <w:lang w:val="fr-CH"/>
              </w:rPr>
              <w:t>l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>
              <w:rPr>
                <w:rFonts w:cstheme="minorHAnsi"/>
                <w:sz w:val="20"/>
                <w:szCs w:val="20"/>
                <w:lang w:val="fr-CH"/>
              </w:rPr>
              <w:t>échelon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 de fonction et prestations de la convention d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objectifs </w:t>
            </w:r>
            <w:r>
              <w:rPr>
                <w:rFonts w:cstheme="minorHAnsi"/>
                <w:sz w:val="20"/>
                <w:szCs w:val="20"/>
                <w:lang w:val="fr-CH"/>
              </w:rPr>
              <w:t>atteintes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 ou remplies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 dans leurs aspects essentiels – les prestations peuvent ponctuellement se situer au-dessus ou en dessous des objectifs</w:t>
            </w:r>
          </w:p>
          <w:p w14:paraId="28B2540B" w14:textId="26BD24FE" w:rsidR="001C4905" w:rsidRPr="00896FFE" w:rsidRDefault="00BB4D52" w:rsidP="005778F7">
            <w:pPr>
              <w:pStyle w:val="Aufzhlungszeichenfr1Ebene"/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 xml:space="preserve">Les objectifs visés par le projet sont remplis </w:t>
            </w:r>
            <w:r w:rsidRPr="00BB4D52">
              <w:rPr>
                <w:sz w:val="20"/>
                <w:szCs w:val="20"/>
                <w:lang w:val="fr-CH"/>
              </w:rPr>
              <w:t>dans la bonne qualité/le bon délai/</w:t>
            </w:r>
            <w:r>
              <w:rPr>
                <w:sz w:val="20"/>
                <w:szCs w:val="20"/>
                <w:lang w:val="fr-CH"/>
              </w:rPr>
              <w:t xml:space="preserve">la bonne échelle de </w:t>
            </w:r>
            <w:r w:rsidRPr="00BB4D52">
              <w:rPr>
                <w:sz w:val="20"/>
                <w:szCs w:val="20"/>
                <w:lang w:val="fr-CH"/>
              </w:rPr>
              <w:t>coût</w:t>
            </w:r>
          </w:p>
          <w:p w14:paraId="5C4F02F0" w14:textId="15FE459F" w:rsidR="001C4905" w:rsidRPr="00896FFE" w:rsidRDefault="00BB4D52" w:rsidP="005778F7">
            <w:pPr>
              <w:pStyle w:val="Aufzhlungszeichenfr1Ebene"/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Bonnes connaissances, également dans les domaines voisins</w:t>
            </w:r>
          </w:p>
          <w:p w14:paraId="5E308777" w14:textId="27A36C48" w:rsidR="001C4905" w:rsidRPr="00896FFE" w:rsidRDefault="00BB4D52" w:rsidP="005778F7">
            <w:pPr>
              <w:pStyle w:val="Aufzhlungszeichenfr1Ebene"/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 xml:space="preserve">Comprend les </w:t>
            </w:r>
            <w:r w:rsidR="00EA2ADC">
              <w:rPr>
                <w:sz w:val="20"/>
                <w:szCs w:val="20"/>
                <w:lang w:val="fr-CH"/>
              </w:rPr>
              <w:t xml:space="preserve">relations structurelles et les objectifs de son domaine </w:t>
            </w:r>
            <w:r w:rsidR="00BF4EFC">
              <w:rPr>
                <w:sz w:val="20"/>
                <w:szCs w:val="20"/>
                <w:lang w:val="fr-CH"/>
              </w:rPr>
              <w:t>professionnel</w:t>
            </w:r>
          </w:p>
          <w:p w14:paraId="06C9D353" w14:textId="64282098" w:rsidR="001C4905" w:rsidRPr="00896FFE" w:rsidRDefault="00BF4EFC" w:rsidP="005778F7">
            <w:pPr>
              <w:pStyle w:val="Aufzhlungszeichenfr1Ebene"/>
              <w:rPr>
                <w:sz w:val="20"/>
                <w:szCs w:val="20"/>
                <w:lang w:val="fr-CH"/>
              </w:rPr>
            </w:pPr>
            <w:r>
              <w:rPr>
                <w:sz w:val="20"/>
                <w:szCs w:val="20"/>
                <w:lang w:val="fr-CH"/>
              </w:rPr>
              <w:t>Soutient par son comportement ses collègues, collaboratrices et collaborateurs et encourage activement le travail de l</w:t>
            </w:r>
            <w:r w:rsidR="00F66610">
              <w:rPr>
                <w:sz w:val="20"/>
                <w:szCs w:val="20"/>
                <w:lang w:val="fr-CH"/>
              </w:rPr>
              <w:t>’</w:t>
            </w:r>
            <w:r>
              <w:rPr>
                <w:sz w:val="20"/>
                <w:szCs w:val="20"/>
                <w:lang w:val="fr-CH"/>
              </w:rPr>
              <w:t>ensemble de l</w:t>
            </w:r>
            <w:r w:rsidR="00F66610">
              <w:rPr>
                <w:sz w:val="20"/>
                <w:szCs w:val="20"/>
                <w:lang w:val="fr-CH"/>
              </w:rPr>
              <w:t>’</w:t>
            </w:r>
            <w:r>
              <w:rPr>
                <w:sz w:val="20"/>
                <w:szCs w:val="20"/>
                <w:lang w:val="fr-CH"/>
              </w:rPr>
              <w:t>équipe</w:t>
            </w:r>
          </w:p>
          <w:p w14:paraId="07BCCAA2" w14:textId="032681E9" w:rsidR="001C4905" w:rsidRPr="00896FFE" w:rsidRDefault="00BF4EFC" w:rsidP="005778F7">
            <w:pPr>
              <w:pStyle w:val="Aufzhlungszeichenfr1Ebene"/>
              <w:rPr>
                <w:lang w:val="fr-CH"/>
              </w:rPr>
            </w:pPr>
            <w:r>
              <w:rPr>
                <w:sz w:val="20"/>
                <w:szCs w:val="20"/>
                <w:lang w:val="fr-CH"/>
              </w:rPr>
              <w:t xml:space="preserve">Travaille de manière autonome et ne nécessite que ponctuellement </w:t>
            </w:r>
            <w:r w:rsidR="006C0DBC">
              <w:rPr>
                <w:sz w:val="20"/>
                <w:szCs w:val="20"/>
                <w:lang w:val="fr-CH"/>
              </w:rPr>
              <w:t xml:space="preserve">un </w:t>
            </w:r>
            <w:r>
              <w:rPr>
                <w:sz w:val="20"/>
                <w:szCs w:val="20"/>
                <w:lang w:val="fr-CH"/>
              </w:rPr>
              <w:t>soutien</w:t>
            </w:r>
            <w:r w:rsidR="006C0DBC">
              <w:rPr>
                <w:sz w:val="20"/>
                <w:szCs w:val="20"/>
                <w:lang w:val="fr-CH"/>
              </w:rPr>
              <w:t xml:space="preserve"> ou des </w:t>
            </w:r>
            <w:r>
              <w:rPr>
                <w:sz w:val="20"/>
                <w:szCs w:val="20"/>
                <w:lang w:val="fr-CH"/>
              </w:rPr>
              <w:t>contrôle</w:t>
            </w:r>
            <w:r w:rsidR="00F02725">
              <w:rPr>
                <w:sz w:val="20"/>
                <w:szCs w:val="20"/>
                <w:lang w:val="fr-CH"/>
              </w:rPr>
              <w:t>s</w:t>
            </w:r>
            <w:r>
              <w:rPr>
                <w:sz w:val="20"/>
                <w:szCs w:val="20"/>
                <w:lang w:val="fr-CH"/>
              </w:rPr>
              <w:t xml:space="preserve"> des résultats et des processus qui ont été fixés dans le cadre de la 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>convention d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>objectifs</w:t>
            </w:r>
          </w:p>
        </w:tc>
        <w:tc>
          <w:tcPr>
            <w:tcW w:w="14459" w:type="dxa"/>
            <w:shd w:val="clear" w:color="auto" w:fill="auto"/>
          </w:tcPr>
          <w:p w14:paraId="70B65428" w14:textId="30BE213B" w:rsidR="001C4905" w:rsidRPr="00896FFE" w:rsidRDefault="0086498E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Prestation selon </w:t>
            </w:r>
            <w:r>
              <w:rPr>
                <w:rFonts w:cstheme="minorHAnsi"/>
                <w:sz w:val="20"/>
                <w:szCs w:val="20"/>
                <w:lang w:val="fr-CH"/>
              </w:rPr>
              <w:t>l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>
              <w:rPr>
                <w:rFonts w:cstheme="minorHAnsi"/>
                <w:sz w:val="20"/>
                <w:szCs w:val="20"/>
                <w:lang w:val="fr-CH"/>
              </w:rPr>
              <w:t>échelon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 de fonction et prestations de la convention d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objectifs </w:t>
            </w:r>
            <w:r>
              <w:rPr>
                <w:rFonts w:cstheme="minorHAnsi"/>
                <w:sz w:val="20"/>
                <w:szCs w:val="20"/>
                <w:lang w:val="fr-CH"/>
              </w:rPr>
              <w:t>atteintes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 ou remplies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 </w:t>
            </w:r>
            <w:r w:rsidR="004F7119">
              <w:rPr>
                <w:rFonts w:cstheme="minorHAnsi"/>
                <w:sz w:val="20"/>
                <w:szCs w:val="20"/>
                <w:lang w:val="fr-CH"/>
              </w:rPr>
              <w:t xml:space="preserve">partiellement </w:t>
            </w:r>
            <w:r>
              <w:rPr>
                <w:rFonts w:cstheme="minorHAnsi"/>
                <w:sz w:val="20"/>
                <w:szCs w:val="20"/>
                <w:lang w:val="fr-CH"/>
              </w:rPr>
              <w:t>dans leurs aspects essentiels</w:t>
            </w:r>
          </w:p>
          <w:p w14:paraId="1DC78249" w14:textId="6B42B7DA" w:rsidR="001C4905" w:rsidRPr="00896FFE" w:rsidRDefault="00506380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 xml:space="preserve">Nécessite du soutien et des contrôles réguliers dans la réalisation des tâches </w:t>
            </w:r>
            <w:r w:rsidR="00A40638">
              <w:rPr>
                <w:rFonts w:cstheme="minorHAnsi"/>
                <w:sz w:val="20"/>
                <w:szCs w:val="20"/>
                <w:lang w:val="fr-CH"/>
              </w:rPr>
              <w:t>dépassant les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 contrôle</w:t>
            </w:r>
            <w:r w:rsidR="00F02725">
              <w:rPr>
                <w:rFonts w:cstheme="minorHAnsi"/>
                <w:sz w:val="20"/>
                <w:szCs w:val="20"/>
                <w:lang w:val="fr-CH"/>
              </w:rPr>
              <w:t>s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 de </w:t>
            </w:r>
            <w:r>
              <w:rPr>
                <w:sz w:val="20"/>
                <w:szCs w:val="20"/>
                <w:lang w:val="fr-CH"/>
              </w:rPr>
              <w:t xml:space="preserve">résultats et des processus qui ont été fixés dans le cadre de la 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>convention d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>objectifs</w:t>
            </w:r>
            <w:r w:rsidRPr="00896FFE">
              <w:rPr>
                <w:rFonts w:cstheme="minorHAnsi"/>
                <w:sz w:val="20"/>
                <w:szCs w:val="20"/>
                <w:lang w:val="fr-CH"/>
              </w:rPr>
              <w:t xml:space="preserve"> </w:t>
            </w:r>
          </w:p>
          <w:p w14:paraId="09DDF8D3" w14:textId="691BC724" w:rsidR="001C4905" w:rsidRPr="00896FFE" w:rsidRDefault="00B95102" w:rsidP="005778F7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>Nécessite beaucoup de soutien et de nombreux contrôles afin de remplir pleinement ses tâches</w:t>
            </w:r>
          </w:p>
          <w:p w14:paraId="239F6303" w14:textId="77777777" w:rsidR="001C4905" w:rsidRPr="00896FFE" w:rsidRDefault="001C4905" w:rsidP="005778F7">
            <w:pPr>
              <w:rPr>
                <w:rFonts w:cstheme="minorHAnsi"/>
                <w:sz w:val="20"/>
                <w:szCs w:val="20"/>
                <w:lang w:val="fr-CH"/>
              </w:rPr>
            </w:pPr>
          </w:p>
          <w:p w14:paraId="34A631F2" w14:textId="02ACAE40" w:rsidR="001C4905" w:rsidRPr="00896FFE" w:rsidRDefault="00AB58AA" w:rsidP="005778F7">
            <w:pPr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>Une prestation plus élevée que jusqu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>
              <w:rPr>
                <w:rFonts w:cstheme="minorHAnsi"/>
                <w:sz w:val="20"/>
                <w:szCs w:val="20"/>
                <w:lang w:val="fr-CH"/>
              </w:rPr>
              <w:t>à présent atteinte pourrait être obtenue à court et moyen terme par de suivi d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>
              <w:rPr>
                <w:rFonts w:cstheme="minorHAnsi"/>
                <w:sz w:val="20"/>
                <w:szCs w:val="20"/>
                <w:lang w:val="fr-CH"/>
              </w:rPr>
              <w:t>une formation initiale et continue personnelle et spécialisée.</w:t>
            </w:r>
          </w:p>
        </w:tc>
        <w:tc>
          <w:tcPr>
            <w:tcW w:w="14459" w:type="dxa"/>
          </w:tcPr>
          <w:p w14:paraId="35305D5D" w14:textId="7D21E71F" w:rsidR="003B229F" w:rsidRPr="00896FFE" w:rsidRDefault="003B229F" w:rsidP="003B229F">
            <w:pPr>
              <w:numPr>
                <w:ilvl w:val="0"/>
                <w:numId w:val="22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Prestation selon </w:t>
            </w:r>
            <w:r>
              <w:rPr>
                <w:rFonts w:cstheme="minorHAnsi"/>
                <w:sz w:val="20"/>
                <w:szCs w:val="20"/>
                <w:lang w:val="fr-CH"/>
              </w:rPr>
              <w:t>l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>
              <w:rPr>
                <w:rFonts w:cstheme="minorHAnsi"/>
                <w:sz w:val="20"/>
                <w:szCs w:val="20"/>
                <w:lang w:val="fr-CH"/>
              </w:rPr>
              <w:t>échelon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 de fonction et prestations de la convention d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objectifs </w:t>
            </w:r>
            <w:r>
              <w:rPr>
                <w:rFonts w:cstheme="minorHAnsi"/>
                <w:sz w:val="20"/>
                <w:szCs w:val="20"/>
                <w:lang w:val="fr-CH"/>
              </w:rPr>
              <w:t>non atteintes</w:t>
            </w:r>
            <w:r w:rsidRPr="00236256">
              <w:rPr>
                <w:rFonts w:cstheme="minorHAnsi"/>
                <w:sz w:val="20"/>
                <w:szCs w:val="20"/>
                <w:lang w:val="fr-CH"/>
              </w:rPr>
              <w:t xml:space="preserve"> ou remplies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 dans leurs aspects essentiels</w:t>
            </w:r>
          </w:p>
          <w:p w14:paraId="17E111B0" w14:textId="77777777" w:rsidR="00204CA6" w:rsidRPr="00896FFE" w:rsidRDefault="00204CA6" w:rsidP="00204CA6">
            <w:pPr>
              <w:numPr>
                <w:ilvl w:val="0"/>
                <w:numId w:val="18"/>
              </w:numPr>
              <w:tabs>
                <w:tab w:val="num" w:pos="360"/>
              </w:tabs>
              <w:ind w:left="283"/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>Nécessite régulièrement beaucoup de soutien et des contrôles réguliers afin de remplir pleinement ses tâches</w:t>
            </w:r>
          </w:p>
          <w:p w14:paraId="501D4E95" w14:textId="5D4CF536" w:rsidR="001C4905" w:rsidRPr="00896FFE" w:rsidRDefault="001C4905" w:rsidP="005778F7">
            <w:pPr>
              <w:rPr>
                <w:rFonts w:cstheme="minorHAnsi"/>
                <w:sz w:val="20"/>
                <w:szCs w:val="20"/>
                <w:lang w:val="fr-CH"/>
              </w:rPr>
            </w:pPr>
          </w:p>
          <w:p w14:paraId="0F5C9D72" w14:textId="2E434195" w:rsidR="001C4905" w:rsidRPr="00896FFE" w:rsidRDefault="006515B6" w:rsidP="005778F7">
            <w:pPr>
              <w:rPr>
                <w:rFonts w:cstheme="minorHAnsi"/>
                <w:sz w:val="20"/>
                <w:szCs w:val="20"/>
                <w:lang w:val="fr-CH"/>
              </w:rPr>
            </w:pPr>
            <w:r w:rsidRPr="006515B6">
              <w:rPr>
                <w:rFonts w:cstheme="minorHAnsi"/>
                <w:sz w:val="20"/>
                <w:szCs w:val="20"/>
                <w:lang w:val="fr-CH"/>
              </w:rPr>
              <w:t xml:space="preserve">Pour ce niveau de </w:t>
            </w:r>
            <w:r>
              <w:rPr>
                <w:rFonts w:cstheme="minorHAnsi"/>
                <w:sz w:val="20"/>
                <w:szCs w:val="20"/>
                <w:lang w:val="fr-CH"/>
              </w:rPr>
              <w:t>prestation</w:t>
            </w:r>
            <w:r w:rsidRPr="006515B6">
              <w:rPr>
                <w:rFonts w:cstheme="minorHAnsi"/>
                <w:sz w:val="20"/>
                <w:szCs w:val="20"/>
                <w:lang w:val="fr-CH"/>
              </w:rPr>
              <w:t>, il convient d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Pr="006515B6">
              <w:rPr>
                <w:rFonts w:cstheme="minorHAnsi"/>
                <w:sz w:val="20"/>
                <w:szCs w:val="20"/>
                <w:lang w:val="fr-CH"/>
              </w:rPr>
              <w:t xml:space="preserve">analyser précisément si </w:t>
            </w:r>
            <w:r>
              <w:rPr>
                <w:rFonts w:cstheme="minorHAnsi"/>
                <w:sz w:val="20"/>
                <w:szCs w:val="20"/>
                <w:lang w:val="fr-CH"/>
              </w:rPr>
              <w:t>la collaboratrice/</w:t>
            </w:r>
            <w:r w:rsidRPr="006515B6">
              <w:rPr>
                <w:rFonts w:cstheme="minorHAnsi"/>
                <w:sz w:val="20"/>
                <w:szCs w:val="20"/>
                <w:lang w:val="fr-CH"/>
              </w:rPr>
              <w:t xml:space="preserve">le collaborateur peut remplir ses tâches dans un délai </w:t>
            </w:r>
            <w:r>
              <w:rPr>
                <w:rFonts w:cstheme="minorHAnsi"/>
                <w:sz w:val="20"/>
                <w:szCs w:val="20"/>
                <w:lang w:val="fr-CH"/>
              </w:rPr>
              <w:t>raisonnable</w:t>
            </w:r>
            <w:r w:rsidR="001C4905" w:rsidRPr="00896FFE">
              <w:rPr>
                <w:rFonts w:cstheme="minorHAnsi"/>
                <w:sz w:val="20"/>
                <w:szCs w:val="20"/>
                <w:lang w:val="fr-CH"/>
              </w:rPr>
              <w:t>.</w:t>
            </w:r>
          </w:p>
          <w:p w14:paraId="730262B9" w14:textId="77777777" w:rsidR="00FD5EC9" w:rsidRPr="00FD5EC9" w:rsidRDefault="00FD5EC9" w:rsidP="00FD5EC9">
            <w:pPr>
              <w:rPr>
                <w:rFonts w:cstheme="minorHAnsi"/>
                <w:sz w:val="20"/>
                <w:szCs w:val="20"/>
                <w:lang w:val="fr-CH"/>
              </w:rPr>
            </w:pPr>
            <w:r w:rsidRPr="00FD5EC9">
              <w:rPr>
                <w:rFonts w:cstheme="minorHAnsi"/>
                <w:sz w:val="20"/>
                <w:szCs w:val="20"/>
                <w:lang w:val="fr-CH"/>
              </w:rPr>
              <w:t>Les aspects motivationnels et les capacités doivent être clarifiés, tout comme une éventuelle baisse soudaine des performances, par exemple pour des raisons privées.</w:t>
            </w:r>
          </w:p>
          <w:p w14:paraId="6F10E6CB" w14:textId="2852BF31" w:rsidR="00FD5EC9" w:rsidRPr="00896FFE" w:rsidRDefault="00FD5EC9" w:rsidP="00FD5EC9">
            <w:pPr>
              <w:rPr>
                <w:rFonts w:cstheme="minorHAnsi"/>
                <w:sz w:val="20"/>
                <w:szCs w:val="20"/>
                <w:lang w:val="fr-CH"/>
              </w:rPr>
            </w:pPr>
            <w:r>
              <w:rPr>
                <w:rFonts w:cstheme="minorHAnsi"/>
                <w:sz w:val="20"/>
                <w:szCs w:val="20"/>
                <w:lang w:val="fr-CH"/>
              </w:rPr>
              <w:t>À long terme, s</w:t>
            </w:r>
            <w:r w:rsidRPr="00FD5EC9">
              <w:rPr>
                <w:rFonts w:cstheme="minorHAnsi"/>
                <w:sz w:val="20"/>
                <w:szCs w:val="20"/>
                <w:lang w:val="fr-CH"/>
              </w:rPr>
              <w:t>i aucun changement n</w:t>
            </w:r>
            <w:r w:rsidR="00F66610">
              <w:rPr>
                <w:rFonts w:cstheme="minorHAnsi"/>
                <w:sz w:val="20"/>
                <w:szCs w:val="20"/>
                <w:lang w:val="fr-CH"/>
              </w:rPr>
              <w:t>’</w:t>
            </w:r>
            <w:r w:rsidRPr="00FD5EC9">
              <w:rPr>
                <w:rFonts w:cstheme="minorHAnsi"/>
                <w:sz w:val="20"/>
                <w:szCs w:val="20"/>
                <w:lang w:val="fr-CH"/>
              </w:rPr>
              <w:t>intervient, la p</w:t>
            </w:r>
            <w:r>
              <w:rPr>
                <w:rFonts w:cstheme="minorHAnsi"/>
                <w:sz w:val="20"/>
                <w:szCs w:val="20"/>
                <w:lang w:val="fr-CH"/>
              </w:rPr>
              <w:t>restation</w:t>
            </w:r>
            <w:r w:rsidRPr="00FD5EC9">
              <w:rPr>
                <w:rFonts w:cstheme="minorHAnsi"/>
                <w:sz w:val="20"/>
                <w:szCs w:val="20"/>
                <w:lang w:val="fr-CH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val="fr-CH"/>
              </w:rPr>
              <w:t>est considérée comme ne</w:t>
            </w:r>
            <w:r w:rsidRPr="00FD5EC9">
              <w:rPr>
                <w:rFonts w:cstheme="minorHAnsi"/>
                <w:sz w:val="20"/>
                <w:szCs w:val="20"/>
                <w:lang w:val="fr-CH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val="fr-CH"/>
              </w:rPr>
              <w:t xml:space="preserve">répondant </w:t>
            </w:r>
            <w:r w:rsidRPr="00FD5EC9">
              <w:rPr>
                <w:rFonts w:cstheme="minorHAnsi"/>
                <w:sz w:val="20"/>
                <w:szCs w:val="20"/>
                <w:lang w:val="fr-CH"/>
              </w:rPr>
              <w:t>pas aux exigences.</w:t>
            </w:r>
          </w:p>
          <w:p w14:paraId="7672E56A" w14:textId="6ED6557D" w:rsidR="001C4905" w:rsidRPr="00896FFE" w:rsidRDefault="001C4905" w:rsidP="005778F7">
            <w:pPr>
              <w:rPr>
                <w:rFonts w:cstheme="minorHAnsi"/>
                <w:sz w:val="20"/>
                <w:szCs w:val="20"/>
                <w:lang w:val="fr-CH"/>
              </w:rPr>
            </w:pPr>
          </w:p>
        </w:tc>
      </w:tr>
    </w:tbl>
    <w:p w14:paraId="700F5A12" w14:textId="77777777" w:rsidR="007068D2" w:rsidRPr="00896FFE" w:rsidRDefault="007068D2" w:rsidP="005778F7">
      <w:pPr>
        <w:rPr>
          <w:rFonts w:cstheme="minorHAnsi"/>
          <w:lang w:val="fr-CH"/>
        </w:rPr>
      </w:pPr>
    </w:p>
    <w:sectPr w:rsidR="007068D2" w:rsidRPr="00896FFE" w:rsidSect="007B6148">
      <w:footerReference w:type="default" r:id="rId11"/>
      <w:headerReference w:type="first" r:id="rId12"/>
      <w:footerReference w:type="first" r:id="rId13"/>
      <w:pgSz w:w="16838" w:h="11906" w:orient="landscape" w:code="9"/>
      <w:pgMar w:top="1134" w:right="1446" w:bottom="851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8CD91" w14:textId="77777777" w:rsidR="004866A0" w:rsidRDefault="004866A0" w:rsidP="00E177D4">
      <w:r>
        <w:separator/>
      </w:r>
    </w:p>
  </w:endnote>
  <w:endnote w:type="continuationSeparator" w:id="0">
    <w:p w14:paraId="626F3050" w14:textId="77777777" w:rsidR="004866A0" w:rsidRDefault="004866A0" w:rsidP="00E1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67249" w14:textId="5609FB80" w:rsidR="00A72A1B" w:rsidRDefault="00A72A1B" w:rsidP="009A2F57">
    <w:pPr>
      <w:pStyle w:val="Fuzeile"/>
      <w:tabs>
        <w:tab w:val="clear" w:pos="4536"/>
        <w:tab w:val="clear" w:pos="9072"/>
      </w:tabs>
    </w:pPr>
    <w:r>
      <w:t>[Praxisname]</w:t>
    </w:r>
    <w:r>
      <w:ptab w:relativeTo="margin" w:alignment="right" w:leader="none"/>
    </w:r>
    <w:r w:rsidRPr="000C32EC">
      <w:rPr>
        <w:position w:val="6"/>
      </w:rPr>
      <w:fldChar w:fldCharType="begin"/>
    </w:r>
    <w:r w:rsidRPr="000C32EC">
      <w:rPr>
        <w:position w:val="6"/>
      </w:rPr>
      <w:instrText>PAGE  \* Arabic  \* MERGEFORMAT</w:instrText>
    </w:r>
    <w:r w:rsidRPr="000C32EC">
      <w:rPr>
        <w:position w:val="6"/>
      </w:rPr>
      <w:fldChar w:fldCharType="separate"/>
    </w:r>
    <w:r w:rsidRPr="007068D2">
      <w:rPr>
        <w:noProof/>
        <w:position w:val="6"/>
        <w:lang w:val="de-DE"/>
      </w:rPr>
      <w:t>8</w:t>
    </w:r>
    <w:r w:rsidRPr="000C32EC">
      <w:rPr>
        <w:position w:val="6"/>
      </w:rPr>
      <w:fldChar w:fldCharType="end"/>
    </w:r>
    <w:r w:rsidRPr="000C32EC">
      <w:rPr>
        <w:position w:val="6"/>
        <w:lang w:val="de-DE"/>
      </w:rPr>
      <w:t>/</w:t>
    </w:r>
    <w:r>
      <w:rPr>
        <w:position w:val="6"/>
        <w:lang w:val="de-DE"/>
      </w:rPr>
      <w:fldChar w:fldCharType="begin"/>
    </w:r>
    <w:r>
      <w:rPr>
        <w:position w:val="6"/>
        <w:lang w:val="de-DE"/>
      </w:rPr>
      <w:instrText xml:space="preserve"> NUMPAGES  \* Arabic  \* MERGEFORMAT </w:instrText>
    </w:r>
    <w:r>
      <w:rPr>
        <w:position w:val="6"/>
        <w:lang w:val="de-DE"/>
      </w:rPr>
      <w:fldChar w:fldCharType="separate"/>
    </w:r>
    <w:r>
      <w:rPr>
        <w:noProof/>
        <w:position w:val="6"/>
        <w:lang w:val="de-DE"/>
      </w:rPr>
      <w:t>10</w:t>
    </w:r>
    <w:r>
      <w:rPr>
        <w:position w:val="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95B5C" w14:textId="21357E4F" w:rsidR="00A72A1B" w:rsidRDefault="00A72A1B" w:rsidP="009A2F57">
    <w:pPr>
      <w:pStyle w:val="Fuzeile"/>
      <w:tabs>
        <w:tab w:val="clear" w:pos="4536"/>
        <w:tab w:val="clear" w:pos="9072"/>
      </w:tabs>
    </w:pPr>
    <w:r>
      <w:ptab w:relativeTo="margin" w:alignment="right" w:leader="none"/>
    </w:r>
    <w:r w:rsidRPr="00BF5177">
      <w:rPr>
        <w:position w:val="6"/>
      </w:rPr>
      <w:fldChar w:fldCharType="begin"/>
    </w:r>
    <w:r w:rsidRPr="00BF5177">
      <w:rPr>
        <w:position w:val="6"/>
      </w:rPr>
      <w:instrText>PAGE  \* Arabic  \* MERGEFORMAT</w:instrText>
    </w:r>
    <w:r w:rsidRPr="00BF5177">
      <w:rPr>
        <w:position w:val="6"/>
      </w:rPr>
      <w:fldChar w:fldCharType="separate"/>
    </w:r>
    <w:r w:rsidRPr="007068D2">
      <w:rPr>
        <w:noProof/>
        <w:position w:val="6"/>
        <w:lang w:val="de-DE"/>
      </w:rPr>
      <w:t>10</w:t>
    </w:r>
    <w:r w:rsidRPr="00BF5177">
      <w:rPr>
        <w:position w:val="6"/>
      </w:rPr>
      <w:fldChar w:fldCharType="end"/>
    </w:r>
    <w:r w:rsidRPr="00BF5177">
      <w:rPr>
        <w:position w:val="6"/>
        <w:lang w:val="de-DE"/>
      </w:rPr>
      <w:t>/</w:t>
    </w:r>
    <w:r w:rsidRPr="00BF5177">
      <w:rPr>
        <w:position w:val="6"/>
      </w:rPr>
      <w:fldChar w:fldCharType="begin"/>
    </w:r>
    <w:r w:rsidRPr="00BF5177">
      <w:rPr>
        <w:position w:val="6"/>
      </w:rPr>
      <w:instrText>NUMPAGES  \* Arabic  \* MERGEFORMAT</w:instrText>
    </w:r>
    <w:r w:rsidRPr="00BF5177">
      <w:rPr>
        <w:position w:val="6"/>
      </w:rPr>
      <w:fldChar w:fldCharType="separate"/>
    </w:r>
    <w:r w:rsidRPr="007068D2">
      <w:rPr>
        <w:noProof/>
        <w:position w:val="6"/>
        <w:lang w:val="de-DE"/>
      </w:rPr>
      <w:t>10</w:t>
    </w:r>
    <w:r w:rsidRPr="00BF5177">
      <w:rPr>
        <w:noProof/>
        <w:position w:val="6"/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C5202" w14:textId="77777777" w:rsidR="00A72A1B" w:rsidRDefault="00A72A1B">
    <w:pPr>
      <w:pStyle w:val="Fuzeile"/>
    </w:pPr>
    <w:r>
      <w:rPr>
        <w:noProof/>
        <w:lang w:eastAsia="de-CH"/>
      </w:rPr>
      <w:drawing>
        <wp:inline distT="0" distB="0" distL="0" distR="0" wp14:anchorId="52F1D471" wp14:editId="226FD535">
          <wp:extent cx="6299835" cy="622300"/>
          <wp:effectExtent l="0" t="0" r="5715" b="6350"/>
          <wp:docPr id="80" name="Grafik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1_d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622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6A230" w14:textId="77777777" w:rsidR="004866A0" w:rsidRDefault="004866A0" w:rsidP="00E177D4">
      <w:r>
        <w:separator/>
      </w:r>
    </w:p>
  </w:footnote>
  <w:footnote w:type="continuationSeparator" w:id="0">
    <w:p w14:paraId="69F7D0F0" w14:textId="77777777" w:rsidR="004866A0" w:rsidRDefault="004866A0" w:rsidP="00E17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389D9" w14:textId="529D1D20" w:rsidR="00A72A1B" w:rsidRPr="00AD4836" w:rsidRDefault="00A72A1B" w:rsidP="00647C6B">
    <w:pPr>
      <w:pStyle w:val="Kopfzeile"/>
      <w:tabs>
        <w:tab w:val="clear" w:pos="4536"/>
        <w:tab w:val="clear" w:pos="9072"/>
        <w:tab w:val="center" w:pos="4678"/>
      </w:tabs>
      <w:rPr>
        <w:b/>
        <w:noProof/>
        <w:lang w:val="fr-CH" w:eastAsia="de-CH"/>
      </w:rPr>
    </w:pPr>
    <w:r w:rsidRPr="00AD4836">
      <w:rPr>
        <w:color w:val="7F7F7F" w:themeColor="text2" w:themeTint="80"/>
        <w:szCs w:val="18"/>
        <w:lang w:val="fr-CH"/>
      </w:rPr>
      <w:t>Évaluation collaboratrice/collaborateur, réalisation des objectifs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FMHTabelleohneRahmenlinien"/>
      <w:tblW w:w="5000" w:type="pct"/>
      <w:tblLook w:val="04A0" w:firstRow="1" w:lastRow="0" w:firstColumn="1" w:lastColumn="0" w:noHBand="0" w:noVBand="1"/>
    </w:tblPr>
    <w:tblGrid>
      <w:gridCol w:w="2576"/>
      <w:gridCol w:w="7345"/>
    </w:tblGrid>
    <w:tr w:rsidR="00A72A1B" w14:paraId="7255325F" w14:textId="77777777" w:rsidTr="00647C6B">
      <w:trPr>
        <w:trHeight w:hRule="exact" w:val="1135"/>
      </w:trPr>
      <w:tc>
        <w:tcPr>
          <w:tcW w:w="2623" w:type="dxa"/>
        </w:tcPr>
        <w:p w14:paraId="6C7CB2E1" w14:textId="6E8D11E4" w:rsidR="00A72A1B" w:rsidRDefault="00A72A1B" w:rsidP="00647C6B">
          <w:pPr>
            <w:pStyle w:val="Kopfzeile"/>
            <w:tabs>
              <w:tab w:val="clear" w:pos="9072"/>
            </w:tabs>
          </w:pPr>
        </w:p>
      </w:tc>
      <w:tc>
        <w:tcPr>
          <w:tcW w:w="7457" w:type="dxa"/>
        </w:tcPr>
        <w:p w14:paraId="06E74BD7" w14:textId="01FBC3E9" w:rsidR="00A72A1B" w:rsidRPr="003F7D2C" w:rsidRDefault="00A72A1B" w:rsidP="00647C6B">
          <w:pPr>
            <w:tabs>
              <w:tab w:val="left" w:pos="3045"/>
            </w:tabs>
            <w:jc w:val="right"/>
            <w:rPr>
              <w:b/>
            </w:rPr>
          </w:pPr>
          <w:r w:rsidRPr="003F7D2C">
            <w:rPr>
              <w:b/>
            </w:rPr>
            <w:t>[</w:t>
          </w:r>
          <w:r>
            <w:rPr>
              <w:b/>
            </w:rPr>
            <w:t>Nom du cabinet</w:t>
          </w:r>
          <w:r w:rsidRPr="003F7D2C">
            <w:rPr>
              <w:b/>
            </w:rPr>
            <w:t>]</w:t>
          </w:r>
          <w:r w:rsidRPr="003F7D2C">
            <w:rPr>
              <w:b/>
            </w:rPr>
            <w:tab/>
          </w:r>
        </w:p>
      </w:tc>
    </w:tr>
  </w:tbl>
  <w:p w14:paraId="497A5A5A" w14:textId="77777777" w:rsidR="00A72A1B" w:rsidRDefault="00A72A1B" w:rsidP="004C0C9F">
    <w:pPr>
      <w:pStyle w:val="Kopfzeile"/>
      <w:spacing w:after="3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FMHTabelleohneRahmenlinien"/>
      <w:tblW w:w="5000" w:type="pct"/>
      <w:tblLook w:val="04A0" w:firstRow="1" w:lastRow="0" w:firstColumn="1" w:lastColumn="0" w:noHBand="0" w:noVBand="1"/>
    </w:tblPr>
    <w:tblGrid>
      <w:gridCol w:w="3710"/>
      <w:gridCol w:w="10548"/>
    </w:tblGrid>
    <w:tr w:rsidR="00A72A1B" w14:paraId="2AA0F26C" w14:textId="77777777" w:rsidTr="007F26F1">
      <w:trPr>
        <w:trHeight w:hRule="exact" w:val="1135"/>
      </w:trPr>
      <w:tc>
        <w:tcPr>
          <w:tcW w:w="2623" w:type="dxa"/>
        </w:tcPr>
        <w:p w14:paraId="40540CED" w14:textId="77777777" w:rsidR="00A72A1B" w:rsidRDefault="00A72A1B" w:rsidP="00647C6B">
          <w:pPr>
            <w:pStyle w:val="Kopfzeile"/>
            <w:tabs>
              <w:tab w:val="clear" w:pos="9072"/>
            </w:tabs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58240" behindDoc="0" locked="0" layoutInCell="1" allowOverlap="1" wp14:anchorId="4B47A24E" wp14:editId="162A6899">
                <wp:simplePos x="0" y="0"/>
                <wp:positionH relativeFrom="column">
                  <wp:posOffset>-320675</wp:posOffset>
                </wp:positionH>
                <wp:positionV relativeFrom="paragraph">
                  <wp:posOffset>6985</wp:posOffset>
                </wp:positionV>
                <wp:extent cx="1461600" cy="698400"/>
                <wp:effectExtent l="0" t="0" r="5715" b="6985"/>
                <wp:wrapNone/>
                <wp:docPr id="78" name="Grafik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FMH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69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57" w:type="dxa"/>
        </w:tcPr>
        <w:p w14:paraId="7380AE05" w14:textId="77777777" w:rsidR="00A72A1B" w:rsidRDefault="00A72A1B" w:rsidP="007B6148">
          <w:pPr>
            <w:pStyle w:val="Kopfzeile"/>
            <w:tabs>
              <w:tab w:val="clear" w:pos="4536"/>
              <w:tab w:val="clear" w:pos="9072"/>
            </w:tabs>
            <w:jc w:val="right"/>
          </w:pPr>
          <w:r>
            <w:rPr>
              <w:noProof/>
              <w:lang w:eastAsia="de-CH"/>
            </w:rPr>
            <w:drawing>
              <wp:inline distT="0" distB="0" distL="0" distR="0" wp14:anchorId="73FB7C63" wp14:editId="11DFD4C2">
                <wp:extent cx="1575816" cy="655320"/>
                <wp:effectExtent l="0" t="0" r="5715" b="0"/>
                <wp:docPr id="79" name="Grafik 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Logo_SIWF-ISFM_FMH_4f_CMYK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816" cy="655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80F5C4" w14:textId="77777777" w:rsidR="00A72A1B" w:rsidRDefault="00A72A1B" w:rsidP="004E6C12">
    <w:pPr>
      <w:pStyle w:val="Kopfzeile"/>
      <w:spacing w:after="12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C7E6C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7205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83346C"/>
    <w:multiLevelType w:val="multilevel"/>
    <w:tmpl w:val="681EBA0C"/>
    <w:lvl w:ilvl="0">
      <w:start w:val="1"/>
      <w:numFmt w:val="bullet"/>
      <w:pStyle w:val="Aufzhlungszeichenfr1Ebene"/>
      <w:lvlText w:val="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pStyle w:val="Aufzhlungszeichen2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pStyle w:val="Aufzhlungszeichen3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" w15:restartNumberingAfterBreak="0">
    <w:nsid w:val="024D6E48"/>
    <w:multiLevelType w:val="singleLevel"/>
    <w:tmpl w:val="A5E60B30"/>
    <w:lvl w:ilvl="0">
      <w:numFmt w:val="bullet"/>
      <w:pStyle w:val="Bullet2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B039D2"/>
    <w:multiLevelType w:val="multilevel"/>
    <w:tmpl w:val="ECB457C4"/>
    <w:numStyleLink w:val="FMHNummerierunggegliedertauf3EbenenAltN"/>
  </w:abstractNum>
  <w:abstractNum w:abstractNumId="5" w15:restartNumberingAfterBreak="0">
    <w:nsid w:val="0E9C2140"/>
    <w:multiLevelType w:val="hybridMultilevel"/>
    <w:tmpl w:val="51CC7CCE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478B1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EB586A"/>
    <w:multiLevelType w:val="multilevel"/>
    <w:tmpl w:val="ECB457C4"/>
    <w:numStyleLink w:val="FMHNummerierunggegliedertauf3EbenenAltN"/>
  </w:abstractNum>
  <w:abstractNum w:abstractNumId="7" w15:restartNumberingAfterBreak="0">
    <w:nsid w:val="100C54F9"/>
    <w:multiLevelType w:val="hybridMultilevel"/>
    <w:tmpl w:val="565A2816"/>
    <w:lvl w:ilvl="0" w:tplc="2DEE8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2"/>
        <w:u w:color="3C5587" w:themeColor="accent1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06E0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4F76F3F"/>
    <w:multiLevelType w:val="hybridMultilevel"/>
    <w:tmpl w:val="64603526"/>
    <w:lvl w:ilvl="0" w:tplc="0807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52A2996"/>
    <w:multiLevelType w:val="hybridMultilevel"/>
    <w:tmpl w:val="5330D296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9F1550"/>
    <w:multiLevelType w:val="multilevel"/>
    <w:tmpl w:val="ECB457C4"/>
    <w:numStyleLink w:val="FMHNummerierunggegliedertauf3EbenenAltN"/>
  </w:abstractNum>
  <w:abstractNum w:abstractNumId="12" w15:restartNumberingAfterBreak="0">
    <w:nsid w:val="16C36B9C"/>
    <w:multiLevelType w:val="multilevel"/>
    <w:tmpl w:val="ECB457C4"/>
    <w:styleLink w:val="FMHNummerierunggegliedertauf3EbenenAltN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B2750D7"/>
    <w:multiLevelType w:val="hybridMultilevel"/>
    <w:tmpl w:val="95ECF97E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F7E895E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ED7E9BB2">
      <w:numFmt w:val="bullet"/>
      <w:lvlText w:val="·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3B0AD5"/>
    <w:multiLevelType w:val="multilevel"/>
    <w:tmpl w:val="10D4E386"/>
    <w:lvl w:ilvl="0">
      <w:start w:val="1"/>
      <w:numFmt w:val="decimal"/>
      <w:pStyle w:val="Nummerierungfr1Ebene"/>
      <w:lvlText w:val="%1."/>
      <w:lvlJc w:val="left"/>
      <w:pPr>
        <w:ind w:left="425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709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99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277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56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845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2129" w:hanging="28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413" w:hanging="28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697" w:hanging="283"/>
      </w:pPr>
      <w:rPr>
        <w:rFonts w:hint="default"/>
      </w:rPr>
    </w:lvl>
  </w:abstractNum>
  <w:abstractNum w:abstractNumId="15" w15:restartNumberingAfterBreak="0">
    <w:nsid w:val="25C41B31"/>
    <w:multiLevelType w:val="hybridMultilevel"/>
    <w:tmpl w:val="E5A6AD6E"/>
    <w:lvl w:ilvl="0" w:tplc="3F3A1AD0">
      <w:start w:val="1"/>
      <w:numFmt w:val="bullet"/>
      <w:lvlText w:val="-"/>
      <w:lvlJc w:val="left"/>
      <w:pPr>
        <w:ind w:left="587" w:hanging="360"/>
      </w:pPr>
      <w:rPr>
        <w:rFonts w:ascii="Times New Roma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6" w15:restartNumberingAfterBreak="0">
    <w:nsid w:val="26997A68"/>
    <w:multiLevelType w:val="hybridMultilevel"/>
    <w:tmpl w:val="7FC63134"/>
    <w:lvl w:ilvl="0" w:tplc="DE9C9144">
      <w:start w:val="1"/>
      <w:numFmt w:val="upperLetter"/>
      <w:pStyle w:val="ABCfr1EbeneAufzhlung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00FB6"/>
    <w:multiLevelType w:val="hybridMultilevel"/>
    <w:tmpl w:val="F064E25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FF1F13"/>
    <w:multiLevelType w:val="hybridMultilevel"/>
    <w:tmpl w:val="7B3AEFC6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6581B6D"/>
    <w:multiLevelType w:val="hybridMultilevel"/>
    <w:tmpl w:val="D152B1DC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A4B37"/>
    <w:multiLevelType w:val="hybridMultilevel"/>
    <w:tmpl w:val="7DD6F0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D801348"/>
    <w:multiLevelType w:val="multilevel"/>
    <w:tmpl w:val="CD76AC76"/>
    <w:styleLink w:val="FMHAufzhlunggegliedertauf3EbenenAltA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407D4C3A"/>
    <w:multiLevelType w:val="multilevel"/>
    <w:tmpl w:val="080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4100667B"/>
    <w:multiLevelType w:val="singleLevel"/>
    <w:tmpl w:val="550C0762"/>
    <w:lvl w:ilvl="0">
      <w:start w:val="1"/>
      <w:numFmt w:val="bullet"/>
      <w:pStyle w:val="Bullet1"/>
      <w:lvlText w:val="•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/>
        <w:sz w:val="16"/>
      </w:rPr>
    </w:lvl>
  </w:abstractNum>
  <w:abstractNum w:abstractNumId="24" w15:restartNumberingAfterBreak="0">
    <w:nsid w:val="42171E04"/>
    <w:multiLevelType w:val="multilevel"/>
    <w:tmpl w:val="3A5AECB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4E7F3241"/>
    <w:multiLevelType w:val="multilevel"/>
    <w:tmpl w:val="CD76AC76"/>
    <w:numStyleLink w:val="FMHAufzhlunggegliedertauf3EbenenAltA"/>
  </w:abstractNum>
  <w:abstractNum w:abstractNumId="26" w15:restartNumberingAfterBreak="0">
    <w:nsid w:val="5588776B"/>
    <w:multiLevelType w:val="hybridMultilevel"/>
    <w:tmpl w:val="2602A1BC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7610C0"/>
    <w:multiLevelType w:val="multilevel"/>
    <w:tmpl w:val="ECB457C4"/>
    <w:numStyleLink w:val="FMHNummerierunggegliedertauf3EbenenAltN"/>
  </w:abstractNum>
  <w:abstractNum w:abstractNumId="28" w15:restartNumberingAfterBreak="0">
    <w:nsid w:val="64427FC0"/>
    <w:multiLevelType w:val="multilevel"/>
    <w:tmpl w:val="CD76AC76"/>
    <w:numStyleLink w:val="FMHAufzhlunggegliedertauf3EbenenAltA"/>
  </w:abstractNum>
  <w:abstractNum w:abstractNumId="29" w15:restartNumberingAfterBreak="0">
    <w:nsid w:val="662578CD"/>
    <w:multiLevelType w:val="multilevel"/>
    <w:tmpl w:val="ECB457C4"/>
    <w:numStyleLink w:val="FMHNummerierunggegliedertauf3EbenenAltN"/>
  </w:abstractNum>
  <w:abstractNum w:abstractNumId="30" w15:restartNumberingAfterBreak="0">
    <w:nsid w:val="669949F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43376E"/>
    <w:multiLevelType w:val="multilevel"/>
    <w:tmpl w:val="8746F100"/>
    <w:lvl w:ilvl="0">
      <w:start w:val="1"/>
      <w:numFmt w:val="bullet"/>
      <w:lvlText w:val=""/>
      <w:lvlJc w:val="left"/>
      <w:pPr>
        <w:ind w:left="566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lvlText w:val=""/>
      <w:lvlJc w:val="left"/>
      <w:pPr>
        <w:ind w:left="850" w:hanging="283"/>
      </w:pPr>
      <w:rPr>
        <w:rFonts w:ascii="Symbol" w:hAnsi="Symbol" w:hint="default"/>
        <w:sz w:val="18"/>
      </w:rPr>
    </w:lvl>
    <w:lvl w:ilvl="2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2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6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0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4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8" w:hanging="283"/>
      </w:pPr>
      <w:rPr>
        <w:rFonts w:ascii="Wingdings" w:hAnsi="Wingdings" w:hint="default"/>
      </w:rPr>
    </w:lvl>
  </w:abstractNum>
  <w:abstractNum w:abstractNumId="32" w15:restartNumberingAfterBreak="0">
    <w:nsid w:val="6BFE2D38"/>
    <w:multiLevelType w:val="hybridMultilevel"/>
    <w:tmpl w:val="F07ED1EA"/>
    <w:lvl w:ilvl="0" w:tplc="CAE2DC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2F62A3"/>
    <w:multiLevelType w:val="hybridMultilevel"/>
    <w:tmpl w:val="A97EF56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712E5C"/>
    <w:multiLevelType w:val="multilevel"/>
    <w:tmpl w:val="ECB457C4"/>
    <w:numStyleLink w:val="FMHNummerierunggegliedertauf3EbenenAltN"/>
  </w:abstractNum>
  <w:abstractNum w:abstractNumId="35" w15:restartNumberingAfterBreak="0">
    <w:nsid w:val="7458158A"/>
    <w:multiLevelType w:val="hybridMultilevel"/>
    <w:tmpl w:val="1B46B0C8"/>
    <w:lvl w:ilvl="0" w:tplc="D942610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456AD"/>
    <w:multiLevelType w:val="multilevel"/>
    <w:tmpl w:val="CD76AC76"/>
    <w:numStyleLink w:val="FMHAufzhlunggegliedertauf3EbenenAltA"/>
  </w:abstractNum>
  <w:num w:numId="1">
    <w:abstractNumId w:val="7"/>
  </w:num>
  <w:num w:numId="2">
    <w:abstractNumId w:val="35"/>
  </w:num>
  <w:num w:numId="3">
    <w:abstractNumId w:val="24"/>
  </w:num>
  <w:num w:numId="4">
    <w:abstractNumId w:val="8"/>
  </w:num>
  <w:num w:numId="5">
    <w:abstractNumId w:val="24"/>
  </w:num>
  <w:num w:numId="6">
    <w:abstractNumId w:val="30"/>
  </w:num>
  <w:num w:numId="7">
    <w:abstractNumId w:val="12"/>
  </w:num>
  <w:num w:numId="8">
    <w:abstractNumId w:val="4"/>
  </w:num>
  <w:num w:numId="9">
    <w:abstractNumId w:val="34"/>
  </w:num>
  <w:num w:numId="10">
    <w:abstractNumId w:val="27"/>
  </w:num>
  <w:num w:numId="11">
    <w:abstractNumId w:val="6"/>
  </w:num>
  <w:num w:numId="12">
    <w:abstractNumId w:val="11"/>
  </w:num>
  <w:num w:numId="13">
    <w:abstractNumId w:val="22"/>
  </w:num>
  <w:num w:numId="14">
    <w:abstractNumId w:val="21"/>
  </w:num>
  <w:num w:numId="15">
    <w:abstractNumId w:val="28"/>
  </w:num>
  <w:num w:numId="16">
    <w:abstractNumId w:val="25"/>
  </w:num>
  <w:num w:numId="17">
    <w:abstractNumId w:val="16"/>
  </w:num>
  <w:num w:numId="18">
    <w:abstractNumId w:val="2"/>
  </w:num>
  <w:num w:numId="19">
    <w:abstractNumId w:val="1"/>
  </w:num>
  <w:num w:numId="20">
    <w:abstractNumId w:val="2"/>
  </w:num>
  <w:num w:numId="21">
    <w:abstractNumId w:val="0"/>
  </w:num>
  <w:num w:numId="22">
    <w:abstractNumId w:val="2"/>
  </w:num>
  <w:num w:numId="23">
    <w:abstractNumId w:val="21"/>
  </w:num>
  <w:num w:numId="24">
    <w:abstractNumId w:val="12"/>
  </w:num>
  <w:num w:numId="25">
    <w:abstractNumId w:val="14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9"/>
  </w:num>
  <w:num w:numId="29">
    <w:abstractNumId w:val="23"/>
  </w:num>
  <w:num w:numId="30">
    <w:abstractNumId w:val="3"/>
  </w:num>
  <w:num w:numId="31">
    <w:abstractNumId w:val="20"/>
  </w:num>
  <w:num w:numId="32">
    <w:abstractNumId w:val="33"/>
  </w:num>
  <w:num w:numId="33">
    <w:abstractNumId w:val="32"/>
  </w:num>
  <w:num w:numId="34">
    <w:abstractNumId w:val="17"/>
  </w:num>
  <w:num w:numId="35">
    <w:abstractNumId w:val="9"/>
  </w:num>
  <w:num w:numId="36">
    <w:abstractNumId w:val="19"/>
  </w:num>
  <w:num w:numId="37">
    <w:abstractNumId w:val="5"/>
  </w:num>
  <w:num w:numId="38">
    <w:abstractNumId w:val="15"/>
  </w:num>
  <w:num w:numId="39">
    <w:abstractNumId w:val="13"/>
  </w:num>
  <w:num w:numId="40">
    <w:abstractNumId w:val="10"/>
  </w:num>
  <w:num w:numId="41">
    <w:abstractNumId w:val="18"/>
  </w:num>
  <w:num w:numId="42">
    <w:abstractNumId w:val="26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05"/>
    <w:rsid w:val="00002597"/>
    <w:rsid w:val="000503C7"/>
    <w:rsid w:val="00056FEE"/>
    <w:rsid w:val="000642FC"/>
    <w:rsid w:val="00091560"/>
    <w:rsid w:val="000963C4"/>
    <w:rsid w:val="000D3FFF"/>
    <w:rsid w:val="000E0D4E"/>
    <w:rsid w:val="0010077B"/>
    <w:rsid w:val="00112C76"/>
    <w:rsid w:val="0012615E"/>
    <w:rsid w:val="00143020"/>
    <w:rsid w:val="00163A0E"/>
    <w:rsid w:val="00164DCB"/>
    <w:rsid w:val="001742C7"/>
    <w:rsid w:val="001C4905"/>
    <w:rsid w:val="001C65B3"/>
    <w:rsid w:val="001C6D2A"/>
    <w:rsid w:val="001F0F04"/>
    <w:rsid w:val="001F3667"/>
    <w:rsid w:val="001F47ED"/>
    <w:rsid w:val="00204CA6"/>
    <w:rsid w:val="00204EF5"/>
    <w:rsid w:val="00215F9C"/>
    <w:rsid w:val="00236256"/>
    <w:rsid w:val="002409C5"/>
    <w:rsid w:val="00253F0B"/>
    <w:rsid w:val="002A31A6"/>
    <w:rsid w:val="002E2A22"/>
    <w:rsid w:val="002F1519"/>
    <w:rsid w:val="00321F80"/>
    <w:rsid w:val="00337AF9"/>
    <w:rsid w:val="00342D7F"/>
    <w:rsid w:val="00364459"/>
    <w:rsid w:val="00367657"/>
    <w:rsid w:val="00397747"/>
    <w:rsid w:val="003A34FC"/>
    <w:rsid w:val="003B229F"/>
    <w:rsid w:val="003C4327"/>
    <w:rsid w:val="003C4580"/>
    <w:rsid w:val="003E7B48"/>
    <w:rsid w:val="003F0BEF"/>
    <w:rsid w:val="003F79C1"/>
    <w:rsid w:val="003F7D2C"/>
    <w:rsid w:val="00404AD3"/>
    <w:rsid w:val="00406BBA"/>
    <w:rsid w:val="00425F49"/>
    <w:rsid w:val="004265AE"/>
    <w:rsid w:val="00446AA6"/>
    <w:rsid w:val="00463D19"/>
    <w:rsid w:val="004821AF"/>
    <w:rsid w:val="004866A0"/>
    <w:rsid w:val="00493398"/>
    <w:rsid w:val="004C0C9F"/>
    <w:rsid w:val="004D143E"/>
    <w:rsid w:val="004D2768"/>
    <w:rsid w:val="004D72E6"/>
    <w:rsid w:val="004E6C12"/>
    <w:rsid w:val="004F7119"/>
    <w:rsid w:val="005004E5"/>
    <w:rsid w:val="005030E5"/>
    <w:rsid w:val="005062F1"/>
    <w:rsid w:val="00506380"/>
    <w:rsid w:val="005160C5"/>
    <w:rsid w:val="00536377"/>
    <w:rsid w:val="0054522E"/>
    <w:rsid w:val="00557A62"/>
    <w:rsid w:val="005778F7"/>
    <w:rsid w:val="005823FD"/>
    <w:rsid w:val="005857AA"/>
    <w:rsid w:val="005A1CA3"/>
    <w:rsid w:val="005A4831"/>
    <w:rsid w:val="005E266E"/>
    <w:rsid w:val="00647C6B"/>
    <w:rsid w:val="006515B6"/>
    <w:rsid w:val="006853F0"/>
    <w:rsid w:val="006B6389"/>
    <w:rsid w:val="006C0225"/>
    <w:rsid w:val="006C0DBC"/>
    <w:rsid w:val="006C2DBC"/>
    <w:rsid w:val="006E1E00"/>
    <w:rsid w:val="006F335E"/>
    <w:rsid w:val="006F351F"/>
    <w:rsid w:val="007068D2"/>
    <w:rsid w:val="00712AFD"/>
    <w:rsid w:val="007149EB"/>
    <w:rsid w:val="0072237F"/>
    <w:rsid w:val="00736991"/>
    <w:rsid w:val="00746E08"/>
    <w:rsid w:val="00753C40"/>
    <w:rsid w:val="0077171B"/>
    <w:rsid w:val="00772039"/>
    <w:rsid w:val="007936AB"/>
    <w:rsid w:val="007949DE"/>
    <w:rsid w:val="007A3D6E"/>
    <w:rsid w:val="007B46A6"/>
    <w:rsid w:val="007B5252"/>
    <w:rsid w:val="007B6148"/>
    <w:rsid w:val="007C51CB"/>
    <w:rsid w:val="007E5427"/>
    <w:rsid w:val="007F26F1"/>
    <w:rsid w:val="00807896"/>
    <w:rsid w:val="00812536"/>
    <w:rsid w:val="008141D0"/>
    <w:rsid w:val="00862C08"/>
    <w:rsid w:val="00863575"/>
    <w:rsid w:val="0086498E"/>
    <w:rsid w:val="00865AF7"/>
    <w:rsid w:val="00896FFE"/>
    <w:rsid w:val="008C073A"/>
    <w:rsid w:val="00930398"/>
    <w:rsid w:val="00940277"/>
    <w:rsid w:val="009413ED"/>
    <w:rsid w:val="00970161"/>
    <w:rsid w:val="0097452E"/>
    <w:rsid w:val="0097613B"/>
    <w:rsid w:val="00991B0F"/>
    <w:rsid w:val="009A2F57"/>
    <w:rsid w:val="009B4ECD"/>
    <w:rsid w:val="009F4491"/>
    <w:rsid w:val="00A10F6F"/>
    <w:rsid w:val="00A40638"/>
    <w:rsid w:val="00A56EB6"/>
    <w:rsid w:val="00A72A1B"/>
    <w:rsid w:val="00A9192F"/>
    <w:rsid w:val="00AA39A6"/>
    <w:rsid w:val="00AB58AA"/>
    <w:rsid w:val="00AC6628"/>
    <w:rsid w:val="00AD4836"/>
    <w:rsid w:val="00AE3A2D"/>
    <w:rsid w:val="00AF55C3"/>
    <w:rsid w:val="00AF7591"/>
    <w:rsid w:val="00B02D58"/>
    <w:rsid w:val="00B37053"/>
    <w:rsid w:val="00B46C91"/>
    <w:rsid w:val="00B842A4"/>
    <w:rsid w:val="00B90920"/>
    <w:rsid w:val="00B9473A"/>
    <w:rsid w:val="00B95102"/>
    <w:rsid w:val="00BA7109"/>
    <w:rsid w:val="00BA7A48"/>
    <w:rsid w:val="00BB4D52"/>
    <w:rsid w:val="00BF4EFC"/>
    <w:rsid w:val="00BF5177"/>
    <w:rsid w:val="00C10A53"/>
    <w:rsid w:val="00C20F8C"/>
    <w:rsid w:val="00C3142B"/>
    <w:rsid w:val="00C62A21"/>
    <w:rsid w:val="00C632F6"/>
    <w:rsid w:val="00C84483"/>
    <w:rsid w:val="00C93423"/>
    <w:rsid w:val="00CA221E"/>
    <w:rsid w:val="00CB1400"/>
    <w:rsid w:val="00CC7331"/>
    <w:rsid w:val="00CD79C8"/>
    <w:rsid w:val="00CE0E41"/>
    <w:rsid w:val="00CE1631"/>
    <w:rsid w:val="00CE5513"/>
    <w:rsid w:val="00CF6270"/>
    <w:rsid w:val="00D03F6F"/>
    <w:rsid w:val="00D35267"/>
    <w:rsid w:val="00D42DC1"/>
    <w:rsid w:val="00D54678"/>
    <w:rsid w:val="00D54ECA"/>
    <w:rsid w:val="00D64D0F"/>
    <w:rsid w:val="00DB394F"/>
    <w:rsid w:val="00DC1101"/>
    <w:rsid w:val="00DC2BEF"/>
    <w:rsid w:val="00DF2857"/>
    <w:rsid w:val="00DF4155"/>
    <w:rsid w:val="00E177D4"/>
    <w:rsid w:val="00E22F93"/>
    <w:rsid w:val="00E4377A"/>
    <w:rsid w:val="00E4763D"/>
    <w:rsid w:val="00E66AE0"/>
    <w:rsid w:val="00E74E25"/>
    <w:rsid w:val="00EA2ADC"/>
    <w:rsid w:val="00EC711E"/>
    <w:rsid w:val="00EE4BEA"/>
    <w:rsid w:val="00F02725"/>
    <w:rsid w:val="00F06F9E"/>
    <w:rsid w:val="00F50D6B"/>
    <w:rsid w:val="00F66610"/>
    <w:rsid w:val="00F71394"/>
    <w:rsid w:val="00F77235"/>
    <w:rsid w:val="00FB3377"/>
    <w:rsid w:val="00FB3B88"/>
    <w:rsid w:val="00FD4F68"/>
    <w:rsid w:val="00FD5EC9"/>
    <w:rsid w:val="00FD64A5"/>
    <w:rsid w:val="00FE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C84A9C2"/>
  <w15:docId w15:val="{C67F0357-EABE-4406-B6D0-23F9851A5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4CA6"/>
    <w:pPr>
      <w:spacing w:after="0"/>
    </w:pPr>
  </w:style>
  <w:style w:type="paragraph" w:styleId="berschrift1">
    <w:name w:val="heading 1"/>
    <w:basedOn w:val="Standard"/>
    <w:next w:val="Standard"/>
    <w:link w:val="berschrift1Zchn"/>
    <w:qFormat/>
    <w:rsid w:val="004D2768"/>
    <w:pPr>
      <w:keepNext/>
      <w:keepLines/>
      <w:numPr>
        <w:numId w:val="5"/>
      </w:numPr>
      <w:spacing w:before="120" w:after="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CE0E41"/>
    <w:pPr>
      <w:keepNext/>
      <w:keepLines/>
      <w:numPr>
        <w:ilvl w:val="1"/>
        <w:numId w:val="5"/>
      </w:numPr>
      <w:spacing w:before="120" w:after="6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4D2768"/>
    <w:pPr>
      <w:keepNext/>
      <w:keepLines/>
      <w:numPr>
        <w:ilvl w:val="2"/>
        <w:numId w:val="5"/>
      </w:numPr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321F80"/>
    <w:pPr>
      <w:keepNext/>
      <w:keepLines/>
      <w:spacing w:before="12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4D2768"/>
    <w:pPr>
      <w:keepNext/>
      <w:keepLines/>
      <w:numPr>
        <w:ilvl w:val="4"/>
        <w:numId w:val="5"/>
      </w:numPr>
      <w:spacing w:before="200"/>
      <w:outlineLvl w:val="4"/>
    </w:pPr>
    <w:rPr>
      <w:rFonts w:asciiTheme="majorHAnsi" w:eastAsiaTheme="majorEastAsia" w:hAnsiTheme="majorHAnsi" w:cstheme="majorBidi"/>
      <w:color w:val="1E2A43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4D2768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4D2768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4D2768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4D2768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C4580"/>
    <w:pPr>
      <w:spacing w:after="0"/>
    </w:pPr>
  </w:style>
  <w:style w:type="paragraph" w:customStyle="1" w:styleId="TitelBetreff11pt">
    <w:name w:val="Titel Betreff 11pt"/>
    <w:basedOn w:val="Standard"/>
    <w:uiPriority w:val="3"/>
    <w:qFormat/>
    <w:rsid w:val="005778F7"/>
    <w:pPr>
      <w:spacing w:after="120"/>
    </w:pPr>
    <w:rPr>
      <w:b/>
      <w:sz w:val="32"/>
    </w:rPr>
  </w:style>
  <w:style w:type="paragraph" w:styleId="Titel">
    <w:name w:val="Title"/>
    <w:basedOn w:val="Standard"/>
    <w:next w:val="Standard"/>
    <w:link w:val="TitelZchn"/>
    <w:uiPriority w:val="4"/>
    <w:qFormat/>
    <w:rsid w:val="0097613B"/>
    <w:pPr>
      <w:spacing w:before="120" w:after="60"/>
      <w:contextualSpacing/>
    </w:pPr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4"/>
    <w:rsid w:val="0097613B"/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CE0E41"/>
    <w:pPr>
      <w:numPr>
        <w:ilvl w:val="1"/>
      </w:numPr>
      <w:spacing w:before="120" w:after="60"/>
    </w:pPr>
    <w:rPr>
      <w:rFonts w:asciiTheme="majorHAnsi" w:eastAsiaTheme="majorEastAsia" w:hAnsiTheme="majorHAnsi" w:cstheme="majorBidi"/>
      <w:b/>
      <w:iCs/>
      <w:sz w:val="26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CE0E41"/>
    <w:rPr>
      <w:rFonts w:asciiTheme="majorHAnsi" w:eastAsiaTheme="majorEastAsia" w:hAnsiTheme="majorHAnsi" w:cstheme="majorBidi"/>
      <w:b/>
      <w:iCs/>
      <w:sz w:val="26"/>
      <w:szCs w:val="24"/>
    </w:rPr>
  </w:style>
  <w:style w:type="paragraph" w:customStyle="1" w:styleId="Aufzhlungszeichenfr1Ebene">
    <w:name w:val="Aufzählungszeichen für 1 Ebene"/>
    <w:basedOn w:val="Standard"/>
    <w:uiPriority w:val="2"/>
    <w:qFormat/>
    <w:rsid w:val="00E4377A"/>
    <w:pPr>
      <w:numPr>
        <w:numId w:val="22"/>
      </w:numPr>
      <w:ind w:left="426" w:hanging="284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4D2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CE0E41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321F8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21F80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1F80"/>
    <w:rPr>
      <w:rFonts w:asciiTheme="majorHAnsi" w:eastAsiaTheme="majorEastAsia" w:hAnsiTheme="majorHAnsi" w:cstheme="majorBidi"/>
      <w:color w:val="1E2A43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21F80"/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21F80"/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paragraph" w:styleId="Listenabsatz">
    <w:name w:val="List Paragraph"/>
    <w:basedOn w:val="Standard"/>
    <w:uiPriority w:val="34"/>
    <w:qFormat/>
    <w:rsid w:val="004D2768"/>
    <w:pPr>
      <w:contextualSpacing/>
    </w:pPr>
  </w:style>
  <w:style w:type="table" w:styleId="Tabellenraster">
    <w:name w:val="Table Grid"/>
    <w:basedOn w:val="NormaleTabelle"/>
    <w:rsid w:val="00A56E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MHTabelleohneRahmenlinien">
    <w:name w:val="FMH Tabelle ohne Rahmenlinien"/>
    <w:basedOn w:val="NormaleTabelle"/>
    <w:uiPriority w:val="99"/>
    <w:rsid w:val="00A56EB6"/>
    <w:pPr>
      <w:spacing w:after="0"/>
    </w:pPr>
    <w:tblPr>
      <w:tblCellMar>
        <w:left w:w="0" w:type="dxa"/>
        <w:right w:w="0" w:type="dxa"/>
      </w:tblCellMar>
    </w:tblPr>
  </w:style>
  <w:style w:type="table" w:customStyle="1" w:styleId="FMHRahmenlinienblau">
    <w:name w:val="FMH Rahmenlinien blau"/>
    <w:basedOn w:val="NormaleTabelle"/>
    <w:uiPriority w:val="99"/>
    <w:rsid w:val="00A56EB6"/>
    <w:pPr>
      <w:spacing w:after="0"/>
    </w:pPr>
    <w:tblPr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  <w:insideH w:val="single" w:sz="8" w:space="0" w:color="3C5587" w:themeColor="accent1"/>
        <w:insideV w:val="single" w:sz="8" w:space="0" w:color="3C5587" w:themeColor="accent1"/>
      </w:tblBorders>
    </w:tblPr>
  </w:style>
  <w:style w:type="table" w:styleId="HelleListe">
    <w:name w:val="Light List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text1"/>
        <w:left w:val="single" w:sz="8" w:space="0" w:color="3C5587" w:themeColor="text1"/>
        <w:bottom w:val="single" w:sz="8" w:space="0" w:color="3C5587" w:themeColor="text1"/>
        <w:right w:val="single" w:sz="8" w:space="0" w:color="3C558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band1Horz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band1Horz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556473" w:themeColor="accent3"/>
        <w:left w:val="single" w:sz="8" w:space="0" w:color="556473" w:themeColor="accent3"/>
        <w:bottom w:val="single" w:sz="8" w:space="0" w:color="556473" w:themeColor="accent3"/>
        <w:right w:val="single" w:sz="8" w:space="0" w:color="55647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564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band1Horz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</w:style>
  <w:style w:type="table" w:styleId="HelleSchattierung-Akzent5">
    <w:name w:val="Light Shading Accent 5"/>
    <w:basedOn w:val="NormaleTabelle"/>
    <w:uiPriority w:val="60"/>
    <w:rsid w:val="00A56EB6"/>
    <w:pPr>
      <w:spacing w:after="0"/>
    </w:pPr>
    <w:rPr>
      <w:color w:val="797150" w:themeColor="accent5" w:themeShade="BF"/>
    </w:rPr>
    <w:tblPr>
      <w:tblStyleRowBandSize w:val="1"/>
      <w:tblStyleColBandSize w:val="1"/>
      <w:tblBorders>
        <w:top w:val="single" w:sz="8" w:space="0" w:color="A0966E" w:themeColor="accent5"/>
        <w:bottom w:val="single" w:sz="8" w:space="0" w:color="A0966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</w:style>
  <w:style w:type="numbering" w:customStyle="1" w:styleId="FMHNummerierunggegliedertauf3EbenenAltN">
    <w:name w:val="FMH Nummerierung gegliedert auf 3 Ebenen (Alt+N)"/>
    <w:uiPriority w:val="99"/>
    <w:rsid w:val="00CF6270"/>
    <w:pPr>
      <w:numPr>
        <w:numId w:val="7"/>
      </w:numPr>
    </w:pPr>
  </w:style>
  <w:style w:type="numbering" w:customStyle="1" w:styleId="FMHAufzhlunggegliedertauf3EbenenAltA">
    <w:name w:val="FMH Aufzählung gegliedert auf 3 Ebenen (Alt+A)"/>
    <w:uiPriority w:val="99"/>
    <w:rsid w:val="00CF6270"/>
    <w:pPr>
      <w:numPr>
        <w:numId w:val="14"/>
      </w:numPr>
    </w:pPr>
  </w:style>
  <w:style w:type="paragraph" w:customStyle="1" w:styleId="ABCfr1EbeneAufzhlung">
    <w:name w:val="ABC für 1 Ebene Aufzählung"/>
    <w:basedOn w:val="Standard"/>
    <w:uiPriority w:val="2"/>
    <w:qFormat/>
    <w:rsid w:val="00E4377A"/>
    <w:pPr>
      <w:numPr>
        <w:numId w:val="17"/>
      </w:numPr>
      <w:ind w:left="426" w:hanging="284"/>
      <w:contextualSpacing/>
    </w:pPr>
  </w:style>
  <w:style w:type="character" w:styleId="Hyperlink">
    <w:name w:val="Hyperlink"/>
    <w:basedOn w:val="Absatz-Standardschriftart"/>
    <w:uiPriority w:val="99"/>
    <w:unhideWhenUsed/>
    <w:rsid w:val="00CE0E41"/>
    <w:rPr>
      <w:color w:val="3C5587" w:themeColor="hyperlink"/>
      <w:u w:val="single"/>
    </w:rPr>
  </w:style>
  <w:style w:type="paragraph" w:styleId="Verzeichnis1">
    <w:name w:val="toc 1"/>
    <w:basedOn w:val="Standard"/>
    <w:next w:val="Standard"/>
    <w:uiPriority w:val="39"/>
    <w:unhideWhenUsed/>
    <w:rsid w:val="00CE0E41"/>
    <w:pPr>
      <w:tabs>
        <w:tab w:val="right" w:leader="dot" w:pos="9072"/>
      </w:tabs>
      <w:ind w:left="454" w:right="567" w:hanging="454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134" w:right="56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928" w:hanging="794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77D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77D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E177D4"/>
    <w:pPr>
      <w:spacing w:after="200"/>
    </w:pPr>
    <w:rPr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rsid w:val="00E177D4"/>
    <w:pPr>
      <w:ind w:left="680" w:hanging="680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177D4"/>
    <w:rPr>
      <w:sz w:val="18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177D4"/>
    <w:rPr>
      <w:vertAlign w:val="superscript"/>
    </w:rPr>
  </w:style>
  <w:style w:type="paragraph" w:styleId="Kopfzeile">
    <w:name w:val="header"/>
    <w:basedOn w:val="Standard"/>
    <w:link w:val="KopfzeileZchn"/>
    <w:unhideWhenUsed/>
    <w:rsid w:val="00E177D4"/>
    <w:pPr>
      <w:tabs>
        <w:tab w:val="center" w:pos="4536"/>
        <w:tab w:val="right" w:pos="9072"/>
      </w:tabs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E177D4"/>
    <w:rPr>
      <w:sz w:val="18"/>
    </w:rPr>
  </w:style>
  <w:style w:type="paragraph" w:styleId="Fuzeile">
    <w:name w:val="footer"/>
    <w:basedOn w:val="Standard"/>
    <w:link w:val="FuzeileZchn"/>
    <w:unhideWhenUsed/>
    <w:rsid w:val="00E177D4"/>
    <w:pPr>
      <w:tabs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E177D4"/>
    <w:rPr>
      <w:sz w:val="18"/>
    </w:rPr>
  </w:style>
  <w:style w:type="character" w:styleId="Platzhaltertext">
    <w:name w:val="Placeholder Text"/>
    <w:basedOn w:val="Absatz-Standardschriftart"/>
    <w:uiPriority w:val="99"/>
    <w:semiHidden/>
    <w:rsid w:val="00557A62"/>
    <w:rPr>
      <w:color w:val="808080"/>
    </w:rPr>
  </w:style>
  <w:style w:type="paragraph" w:customStyle="1" w:styleId="Angabenpersnlich">
    <w:name w:val="Angaben persönlich"/>
    <w:basedOn w:val="Standard"/>
    <w:rsid w:val="003A34FC"/>
    <w:rPr>
      <w:sz w:val="18"/>
    </w:rPr>
  </w:style>
  <w:style w:type="paragraph" w:styleId="Aufzhlungszeichen2">
    <w:name w:val="List Bullet 2"/>
    <w:basedOn w:val="Aufzhlungszeichenfr1Ebene"/>
    <w:uiPriority w:val="99"/>
    <w:rsid w:val="00BF5177"/>
    <w:pPr>
      <w:numPr>
        <w:ilvl w:val="1"/>
      </w:numPr>
    </w:pPr>
  </w:style>
  <w:style w:type="paragraph" w:styleId="Aufzhlungszeichen3">
    <w:name w:val="List Bullet 3"/>
    <w:basedOn w:val="Aufzhlungszeichenfr1Ebene"/>
    <w:uiPriority w:val="99"/>
    <w:rsid w:val="00BF5177"/>
    <w:pPr>
      <w:numPr>
        <w:ilvl w:val="2"/>
      </w:numPr>
    </w:pPr>
  </w:style>
  <w:style w:type="paragraph" w:customStyle="1" w:styleId="Nummerierungfr1Ebene">
    <w:name w:val="Nummerierung für 1 Ebene"/>
    <w:basedOn w:val="Standard"/>
    <w:uiPriority w:val="2"/>
    <w:qFormat/>
    <w:rsid w:val="00CF6270"/>
    <w:pPr>
      <w:numPr>
        <w:numId w:val="25"/>
      </w:numPr>
      <w:contextualSpacing/>
    </w:pPr>
    <w:rPr>
      <w:szCs w:val="20"/>
    </w:rPr>
  </w:style>
  <w:style w:type="paragraph" w:customStyle="1" w:styleId="Aufzhlungszeichenfr1Ebene0">
    <w:name w:val="Aufzählungszeichen  für 1 Ebene"/>
    <w:basedOn w:val="Standard"/>
    <w:uiPriority w:val="2"/>
    <w:qFormat/>
    <w:rsid w:val="001C4905"/>
    <w:pPr>
      <w:ind w:left="284" w:hanging="284"/>
      <w:contextualSpacing/>
    </w:pPr>
    <w:rPr>
      <w:sz w:val="20"/>
    </w:rPr>
  </w:style>
  <w:style w:type="paragraph" w:customStyle="1" w:styleId="ABCAufzhlungfr1Ebene">
    <w:name w:val="ABC Aufzählung für 1 Ebene"/>
    <w:basedOn w:val="Standard"/>
    <w:uiPriority w:val="2"/>
    <w:qFormat/>
    <w:rsid w:val="001C4905"/>
    <w:pPr>
      <w:ind w:left="426" w:hanging="284"/>
      <w:contextualSpacing/>
    </w:pPr>
  </w:style>
  <w:style w:type="paragraph" w:customStyle="1" w:styleId="Bullet1">
    <w:name w:val="Bullet1"/>
    <w:basedOn w:val="Standard"/>
    <w:rsid w:val="001C4905"/>
    <w:pPr>
      <w:numPr>
        <w:numId w:val="29"/>
      </w:numPr>
      <w:tabs>
        <w:tab w:val="clear" w:pos="360"/>
        <w:tab w:val="left" w:pos="198"/>
      </w:tabs>
      <w:spacing w:line="280" w:lineRule="atLeast"/>
      <w:ind w:left="198" w:hanging="19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2">
    <w:name w:val="Bullet2"/>
    <w:basedOn w:val="Standard"/>
    <w:rsid w:val="001C4905"/>
    <w:pPr>
      <w:numPr>
        <w:numId w:val="30"/>
      </w:numPr>
      <w:tabs>
        <w:tab w:val="clear" w:pos="360"/>
        <w:tab w:val="left" w:pos="397"/>
      </w:tabs>
      <w:spacing w:line="280" w:lineRule="atLeast"/>
      <w:ind w:left="396" w:hanging="19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1">
    <w:name w:val="Text1"/>
    <w:basedOn w:val="Standard"/>
    <w:rsid w:val="001C4905"/>
    <w:pPr>
      <w:spacing w:line="28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2">
    <w:name w:val="Text2"/>
    <w:basedOn w:val="Text1"/>
    <w:rsid w:val="001C4905"/>
    <w:pPr>
      <w:ind w:left="196"/>
    </w:pPr>
  </w:style>
  <w:style w:type="paragraph" w:customStyle="1" w:styleId="Text3">
    <w:name w:val="Text3"/>
    <w:basedOn w:val="Text1"/>
    <w:rsid w:val="001C4905"/>
    <w:pPr>
      <w:ind w:left="397"/>
    </w:pPr>
  </w:style>
  <w:style w:type="paragraph" w:styleId="Textkrper">
    <w:name w:val="Body Text"/>
    <w:basedOn w:val="Standard"/>
    <w:link w:val="TextkrperZchn"/>
    <w:semiHidden/>
    <w:rsid w:val="001C4905"/>
    <w:rPr>
      <w:rFonts w:ascii="Arial" w:eastAsia="Times New Roman" w:hAnsi="Arial" w:cs="Arial"/>
      <w:szCs w:val="24"/>
    </w:rPr>
  </w:style>
  <w:style w:type="character" w:customStyle="1" w:styleId="TextkrperZchn">
    <w:name w:val="Textkörper Zchn"/>
    <w:basedOn w:val="Absatz-Standardschriftart"/>
    <w:link w:val="Textkrper"/>
    <w:semiHidden/>
    <w:rsid w:val="001C4905"/>
    <w:rPr>
      <w:rFonts w:ascii="Arial" w:eastAsia="Times New Roman" w:hAnsi="Arial" w:cs="Arial"/>
      <w:szCs w:val="24"/>
    </w:rPr>
  </w:style>
  <w:style w:type="paragraph" w:customStyle="1" w:styleId="Sprechblasentext1">
    <w:name w:val="Sprechblasentext1"/>
    <w:basedOn w:val="Standard"/>
    <w:semiHidden/>
    <w:rsid w:val="001C4905"/>
    <w:rPr>
      <w:rFonts w:ascii="Tahoma" w:eastAsia="Times New Roman" w:hAnsi="Tahoma" w:cs="Tahoma"/>
      <w:sz w:val="16"/>
      <w:szCs w:val="16"/>
      <w:lang w:val="en-US"/>
    </w:rPr>
  </w:style>
  <w:style w:type="character" w:customStyle="1" w:styleId="ueberschriften1">
    <w:name w:val="ueberschriften1"/>
    <w:rsid w:val="001C4905"/>
    <w:rPr>
      <w:rFonts w:ascii="Arial" w:hAnsi="Arial" w:cs="Arial" w:hint="default"/>
      <w:b/>
      <w:bCs/>
      <w:color w:val="330000"/>
      <w:sz w:val="21"/>
      <w:szCs w:val="21"/>
    </w:rPr>
  </w:style>
  <w:style w:type="paragraph" w:styleId="HTMLVorformatiert">
    <w:name w:val="HTML Preformatted"/>
    <w:basedOn w:val="Standard"/>
    <w:link w:val="HTMLVorformatiertZchn"/>
    <w:semiHidden/>
    <w:rsid w:val="001C49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1C4905"/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textalgemein1">
    <w:name w:val="textalgemein1"/>
    <w:rsid w:val="001C4905"/>
    <w:rPr>
      <w:rFonts w:ascii="Arial" w:hAnsi="Arial" w:cs="Arial" w:hint="default"/>
      <w:color w:val="330000"/>
      <w:sz w:val="18"/>
      <w:szCs w:val="18"/>
    </w:rPr>
  </w:style>
  <w:style w:type="character" w:styleId="Seitenzahl">
    <w:name w:val="page number"/>
    <w:basedOn w:val="Absatz-Standardschriftart"/>
    <w:semiHidden/>
    <w:rsid w:val="001C4905"/>
  </w:style>
  <w:style w:type="character" w:styleId="Kommentarzeichen">
    <w:name w:val="annotation reference"/>
    <w:uiPriority w:val="99"/>
    <w:semiHidden/>
    <w:unhideWhenUsed/>
    <w:rsid w:val="001C490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C490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C490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49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4905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messerl\Vorlagen\Leer_DE.dotx" TargetMode="External"/></Relationships>
</file>

<file path=word/theme/theme1.xml><?xml version="1.0" encoding="utf-8"?>
<a:theme xmlns:a="http://schemas.openxmlformats.org/drawingml/2006/main" name="FMH">
  <a:themeElements>
    <a:clrScheme name="FMH">
      <a:dk1>
        <a:srgbClr val="3C5587"/>
      </a:dk1>
      <a:lt1>
        <a:sysClr val="window" lastClr="FFFFFF"/>
      </a:lt1>
      <a:dk2>
        <a:srgbClr val="000000"/>
      </a:dk2>
      <a:lt2>
        <a:srgbClr val="FFFFFF"/>
      </a:lt2>
      <a:accent1>
        <a:srgbClr val="3C5587"/>
      </a:accent1>
      <a:accent2>
        <a:srgbClr val="DCE1E6"/>
      </a:accent2>
      <a:accent3>
        <a:srgbClr val="556473"/>
      </a:accent3>
      <a:accent4>
        <a:srgbClr val="FFE60A"/>
      </a:accent4>
      <a:accent5>
        <a:srgbClr val="A0966E"/>
      </a:accent5>
      <a:accent6>
        <a:srgbClr val="E6DCB4"/>
      </a:accent6>
      <a:hlink>
        <a:srgbClr val="3C5587"/>
      </a:hlink>
      <a:folHlink>
        <a:srgbClr val="A0966E"/>
      </a:folHlink>
    </a:clrScheme>
    <a:fontScheme name="FMH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FC834-C768-4D30-BC1F-ED535676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Leer_DE.dotx</Template>
  <TotalTime>0</TotalTime>
  <Pages>10</Pages>
  <Words>1440</Words>
  <Characters>9073</Characters>
  <Application>Microsoft Office Word</Application>
  <DocSecurity>0</DocSecurity>
  <Lines>75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Leer DE</vt:lpstr>
      <vt:lpstr>Leer DE</vt:lpstr>
    </vt:vector>
  </TitlesOfParts>
  <Company>FMH</Company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 DE</dc:title>
  <dc:creator>Romy-Louise Messerli</dc:creator>
  <cp:lastModifiedBy>Graf Nils</cp:lastModifiedBy>
  <cp:revision>109</cp:revision>
  <cp:lastPrinted>2021-11-05T07:56:00Z</cp:lastPrinted>
  <dcterms:created xsi:type="dcterms:W3CDTF">2021-11-05T06:56:00Z</dcterms:created>
  <dcterms:modified xsi:type="dcterms:W3CDTF">2021-12-14T06:31:00Z</dcterms:modified>
</cp:coreProperties>
</file>